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8135E52" w:rsidR="00BF7F06" w:rsidRPr="00A11D21" w:rsidRDefault="00222084" w:rsidP="009E4AB7">
      <w:pPr>
        <w:rPr>
          <w:rFonts w:ascii="Calibri" w:hAnsi="Calibri" w:cs="Calibri"/>
          <w:b/>
          <w:bCs/>
        </w:rPr>
      </w:pPr>
      <w:proofErr w:type="spellStart"/>
      <w:r>
        <w:rPr>
          <w:rFonts w:ascii="Calibri" w:hAnsi="Calibri" w:cs="Calibri"/>
          <w:b/>
          <w:bCs/>
        </w:rPr>
        <w:t>unCERTAIN</w:t>
      </w:r>
      <w:proofErr w:type="spellEnd"/>
    </w:p>
    <w:p w14:paraId="2CDC2AFF" w14:textId="272A16FA" w:rsidR="007A6325" w:rsidRPr="00A11D21" w:rsidRDefault="00222084" w:rsidP="009E4AB7">
      <w:pPr>
        <w:rPr>
          <w:rFonts w:ascii="Calibri" w:hAnsi="Calibri" w:cs="Calibri"/>
          <w:b/>
          <w:bCs/>
        </w:rPr>
      </w:pPr>
      <w:r>
        <w:rPr>
          <w:rFonts w:ascii="Calibri" w:hAnsi="Calibri" w:cs="Calibri"/>
          <w:b/>
          <w:bCs/>
        </w:rPr>
        <w:t xml:space="preserve">God </w:t>
      </w:r>
      <w:r w:rsidR="002F6A1E">
        <w:rPr>
          <w:rFonts w:ascii="Calibri" w:hAnsi="Calibri" w:cs="Calibri"/>
          <w:b/>
          <w:bCs/>
        </w:rPr>
        <w:t xml:space="preserve">Is Always </w:t>
      </w:r>
      <w:proofErr w:type="gramStart"/>
      <w:r w:rsidR="002F6A1E">
        <w:rPr>
          <w:rFonts w:ascii="Calibri" w:hAnsi="Calibri" w:cs="Calibri"/>
          <w:b/>
          <w:bCs/>
        </w:rPr>
        <w:t>With</w:t>
      </w:r>
      <w:proofErr w:type="gramEnd"/>
      <w:r w:rsidR="002F6A1E">
        <w:rPr>
          <w:rFonts w:ascii="Calibri" w:hAnsi="Calibri" w:cs="Calibri"/>
          <w:b/>
          <w:bCs/>
        </w:rPr>
        <w:t xml:space="preserve"> Me</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sidR="002F6A1E">
        <w:rPr>
          <w:rFonts w:ascii="Calibri" w:hAnsi="Calibri" w:cs="Calibri"/>
          <w:b/>
          <w:bCs/>
        </w:rPr>
        <w:t>2</w:t>
      </w:r>
      <w:r w:rsidR="00B47A64">
        <w:rPr>
          <w:rFonts w:ascii="Calibri" w:hAnsi="Calibri" w:cs="Calibri"/>
          <w:b/>
          <w:bCs/>
        </w:rPr>
        <w:t xml:space="preserve"> of </w:t>
      </w:r>
      <w:r>
        <w:rPr>
          <w:rFonts w:ascii="Calibri" w:hAnsi="Calibri" w:cs="Calibri"/>
          <w:b/>
          <w:bCs/>
        </w:rPr>
        <w:t>3</w:t>
      </w:r>
      <w:r w:rsidR="00C01D01" w:rsidRPr="00A11D21">
        <w:rPr>
          <w:rFonts w:ascii="Calibri" w:hAnsi="Calibri" w:cs="Calibri"/>
          <w:b/>
          <w:bCs/>
        </w:rPr>
        <w:t>)</w:t>
      </w:r>
    </w:p>
    <w:p w14:paraId="156A3DE0" w14:textId="798B2DB7" w:rsidR="007A6325" w:rsidRPr="00A11D21" w:rsidRDefault="002F6A1E" w:rsidP="009E4AB7">
      <w:pPr>
        <w:rPr>
          <w:rFonts w:ascii="Calibri" w:hAnsi="Calibri" w:cs="Calibri"/>
          <w:b/>
          <w:bCs/>
        </w:rPr>
      </w:pPr>
      <w:r>
        <w:rPr>
          <w:rFonts w:ascii="Calibri" w:hAnsi="Calibri" w:cs="Calibri"/>
          <w:b/>
          <w:bCs/>
        </w:rPr>
        <w:t>Jeremiah 23:24, Psalm 139:7-12, Hebrews 13:5-6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A7C2BE2" w14:textId="4E522740" w:rsidR="002F6A1E" w:rsidRPr="002F6A1E" w:rsidRDefault="002F6A1E" w:rsidP="002F6A1E">
      <w:pPr>
        <w:spacing w:line="276" w:lineRule="auto"/>
        <w:rPr>
          <w:rFonts w:ascii="Calibri" w:hAnsi="Calibri"/>
        </w:rPr>
      </w:pPr>
      <w:r w:rsidRPr="002F6A1E">
        <w:rPr>
          <w:rFonts w:ascii="Calibri" w:hAnsi="Calibri"/>
        </w:rPr>
        <w:t xml:space="preserve">This summer, we were traveling out of </w:t>
      </w:r>
      <w:proofErr w:type="gramStart"/>
      <w:r w:rsidRPr="002F6A1E">
        <w:rPr>
          <w:rFonts w:ascii="Calibri" w:hAnsi="Calibri"/>
        </w:rPr>
        <w:t>state</w:t>
      </w:r>
      <w:proofErr w:type="gramEnd"/>
      <w:r w:rsidR="001407A4">
        <w:rPr>
          <w:rFonts w:ascii="Calibri" w:hAnsi="Calibri"/>
        </w:rPr>
        <w:t xml:space="preserve"> </w:t>
      </w:r>
      <w:r w:rsidRPr="002F6A1E">
        <w:rPr>
          <w:rFonts w:ascii="Calibri" w:hAnsi="Calibri"/>
        </w:rPr>
        <w:t xml:space="preserve">and somebody knocked on our </w:t>
      </w:r>
      <w:r w:rsidR="005736E4">
        <w:rPr>
          <w:rFonts w:ascii="Calibri" w:hAnsi="Calibri"/>
        </w:rPr>
        <w:t>home</w:t>
      </w:r>
      <w:r w:rsidR="006658CC">
        <w:rPr>
          <w:rFonts w:ascii="Calibri" w:hAnsi="Calibri"/>
        </w:rPr>
        <w:t xml:space="preserve"> front door</w:t>
      </w:r>
      <w:r w:rsidRPr="002F6A1E">
        <w:rPr>
          <w:rFonts w:ascii="Calibri" w:hAnsi="Calibri"/>
        </w:rPr>
        <w:t>. Gena pulled out her phone and talked to the person that was at the door, all the while not telling them that we were not even home. It was awesome. She had this conversation, this person thought we were there at home. We were in another state. They were chatting it up. Because we have one of those really in vogue doorbell things with the video and the speaker on it. That's crazy. You can be in two places at one time.</w:t>
      </w:r>
    </w:p>
    <w:p w14:paraId="18AC531F" w14:textId="77777777" w:rsidR="002F6A1E" w:rsidRPr="002F6A1E" w:rsidRDefault="002F6A1E" w:rsidP="002F6A1E">
      <w:pPr>
        <w:spacing w:line="276" w:lineRule="auto"/>
        <w:rPr>
          <w:rFonts w:ascii="Calibri" w:hAnsi="Calibri"/>
        </w:rPr>
      </w:pPr>
    </w:p>
    <w:p w14:paraId="25FD93D2" w14:textId="77777777" w:rsidR="002F6A1E" w:rsidRPr="002F6A1E" w:rsidRDefault="002F6A1E" w:rsidP="002F6A1E">
      <w:pPr>
        <w:spacing w:line="276" w:lineRule="auto"/>
        <w:rPr>
          <w:rFonts w:ascii="Calibri" w:hAnsi="Calibri"/>
        </w:rPr>
      </w:pPr>
      <w:r w:rsidRPr="002F6A1E">
        <w:rPr>
          <w:rFonts w:ascii="Calibri" w:hAnsi="Calibri"/>
        </w:rPr>
        <w:t xml:space="preserve">We have a similar device in our kitchen. When we go out of town, we love to talk to our cat Midnight. Whenever we miss Midnight, we will dial her up and we will begin to meow to her through the speaker. Inevitably, she will run to the kitchen and begin to talk back to us. We have great communication with Midnight. Sometimes we actually catch her laying out on the kitchen counter or on the kitchen table, places that are forbidden when mom and dad are home. But she feels like she takes over and owns the place. But it's really awesome because you can be in two places at once. </w:t>
      </w:r>
    </w:p>
    <w:p w14:paraId="0C1CA4AD" w14:textId="77777777" w:rsidR="002F6A1E" w:rsidRPr="002F6A1E" w:rsidRDefault="002F6A1E" w:rsidP="002F6A1E">
      <w:pPr>
        <w:spacing w:line="276" w:lineRule="auto"/>
        <w:rPr>
          <w:rFonts w:ascii="Calibri" w:hAnsi="Calibri"/>
        </w:rPr>
      </w:pPr>
    </w:p>
    <w:p w14:paraId="41E63BF7" w14:textId="77777777" w:rsidR="002F6A1E" w:rsidRPr="002F6A1E" w:rsidRDefault="002F6A1E" w:rsidP="002F6A1E">
      <w:pPr>
        <w:spacing w:line="276" w:lineRule="auto"/>
        <w:rPr>
          <w:rFonts w:ascii="Calibri" w:hAnsi="Calibri"/>
        </w:rPr>
      </w:pPr>
      <w:r w:rsidRPr="002F6A1E">
        <w:rPr>
          <w:rFonts w:ascii="Calibri" w:hAnsi="Calibri"/>
        </w:rPr>
        <w:t xml:space="preserve">The topic we're talking about today is about presence. It's about the presence of God. Did you know that God can be in more than one place at a time? Did you know that God is everywhere? There's no place that God is not allowed or there's no place that is off limits to the Lord. </w:t>
      </w:r>
    </w:p>
    <w:p w14:paraId="389758A2" w14:textId="77777777" w:rsidR="002F6A1E" w:rsidRPr="002F6A1E" w:rsidRDefault="002F6A1E" w:rsidP="002F6A1E">
      <w:pPr>
        <w:spacing w:line="276" w:lineRule="auto"/>
        <w:rPr>
          <w:rFonts w:ascii="Calibri" w:hAnsi="Calibri"/>
        </w:rPr>
      </w:pPr>
    </w:p>
    <w:p w14:paraId="213019E4" w14:textId="77777777" w:rsidR="002F6A1E" w:rsidRPr="002F6A1E" w:rsidRDefault="002F6A1E" w:rsidP="002F6A1E">
      <w:pPr>
        <w:spacing w:line="276" w:lineRule="auto"/>
        <w:rPr>
          <w:rFonts w:ascii="Calibri" w:hAnsi="Calibri"/>
        </w:rPr>
      </w:pPr>
      <w:r w:rsidRPr="002F6A1E">
        <w:rPr>
          <w:rFonts w:ascii="Calibri" w:hAnsi="Calibri"/>
        </w:rPr>
        <w:t xml:space="preserve">Last week we kicked off this series where we've been talking about “Uncertain: Certain Truths </w:t>
      </w:r>
      <w:proofErr w:type="gramStart"/>
      <w:r w:rsidRPr="002F6A1E">
        <w:rPr>
          <w:rFonts w:ascii="Calibri" w:hAnsi="Calibri"/>
        </w:rPr>
        <w:t>For</w:t>
      </w:r>
      <w:proofErr w:type="gramEnd"/>
      <w:r w:rsidRPr="002F6A1E">
        <w:rPr>
          <w:rFonts w:ascii="Calibri" w:hAnsi="Calibri"/>
        </w:rPr>
        <w:t xml:space="preserve"> Uncertain Times.” We talked about how there's so many uncertainties in our world. We have a political election coming up and there's uncertainties. We're wondering, is the pandemic going to get worse or is it going to get better? Are my kids going to go to school at school or are they going to be at home? Am I going to work at the office or am I going to work from my living room? Uncertain. There's a lot of uncertainties. But one thing we can be certain about is the nature and the character of God. </w:t>
      </w:r>
    </w:p>
    <w:p w14:paraId="4D5E0DE7" w14:textId="77777777" w:rsidR="002F6A1E" w:rsidRPr="002F6A1E" w:rsidRDefault="002F6A1E" w:rsidP="002F6A1E">
      <w:pPr>
        <w:spacing w:line="276" w:lineRule="auto"/>
        <w:rPr>
          <w:rFonts w:ascii="Calibri" w:hAnsi="Calibri"/>
        </w:rPr>
      </w:pPr>
    </w:p>
    <w:p w14:paraId="2C483B19" w14:textId="77777777" w:rsidR="002F6A1E" w:rsidRPr="002F6A1E" w:rsidRDefault="002F6A1E" w:rsidP="002F6A1E">
      <w:pPr>
        <w:spacing w:line="276" w:lineRule="auto"/>
        <w:rPr>
          <w:rFonts w:ascii="Calibri" w:hAnsi="Calibri"/>
        </w:rPr>
      </w:pPr>
      <w:r w:rsidRPr="002F6A1E">
        <w:rPr>
          <w:rFonts w:ascii="Calibri" w:hAnsi="Calibri"/>
        </w:rPr>
        <w:t xml:space="preserve">Last week we talked about God's omniscience, the fact that God knows everything. Today we're going to build on that by talking about the omnipresence of God, which means God is everywhere. Omni means all. God is all present. There's so much implications into our own spiritual life. </w:t>
      </w:r>
    </w:p>
    <w:p w14:paraId="6A10024D" w14:textId="77777777" w:rsidR="002F6A1E" w:rsidRPr="002F6A1E" w:rsidRDefault="002F6A1E" w:rsidP="002F6A1E">
      <w:pPr>
        <w:spacing w:line="276" w:lineRule="auto"/>
        <w:rPr>
          <w:rFonts w:ascii="Calibri" w:hAnsi="Calibri"/>
        </w:rPr>
      </w:pPr>
    </w:p>
    <w:p w14:paraId="0335241C" w14:textId="77777777" w:rsidR="002F6A1E" w:rsidRPr="002F6A1E" w:rsidRDefault="002F6A1E" w:rsidP="002F6A1E">
      <w:pPr>
        <w:spacing w:line="276" w:lineRule="auto"/>
        <w:rPr>
          <w:rFonts w:ascii="Calibri" w:hAnsi="Calibri"/>
        </w:rPr>
      </w:pPr>
      <w:r w:rsidRPr="002F6A1E">
        <w:rPr>
          <w:rFonts w:ascii="Calibri" w:hAnsi="Calibri"/>
        </w:rPr>
        <w:lastRenderedPageBreak/>
        <w:t>“I am a God who is everywhere and not in one place. Do you not know that I am everywhere in heaven and on earth?” (Jeremiah 23:24).</w:t>
      </w:r>
    </w:p>
    <w:p w14:paraId="28B6FB5F" w14:textId="77777777" w:rsidR="002F6A1E" w:rsidRPr="002F6A1E" w:rsidRDefault="002F6A1E" w:rsidP="002F6A1E">
      <w:pPr>
        <w:spacing w:line="276" w:lineRule="auto"/>
        <w:rPr>
          <w:rFonts w:ascii="Calibri" w:hAnsi="Calibri"/>
        </w:rPr>
      </w:pPr>
    </w:p>
    <w:p w14:paraId="0ED64402" w14:textId="77777777" w:rsidR="002F6A1E" w:rsidRPr="002F6A1E" w:rsidRDefault="002F6A1E" w:rsidP="002F6A1E">
      <w:pPr>
        <w:spacing w:line="276" w:lineRule="auto"/>
        <w:rPr>
          <w:rFonts w:ascii="Calibri" w:hAnsi="Calibri"/>
        </w:rPr>
      </w:pPr>
      <w:r w:rsidRPr="002F6A1E">
        <w:rPr>
          <w:rFonts w:ascii="Calibri" w:hAnsi="Calibri"/>
        </w:rPr>
        <w:t xml:space="preserve">Sometimes people say, “Where is God?” and people say, “He’s in my heart.” Yes, I hope that He is in your heart. That's true. Sometimes people say, “God's at church. I felt the presence of God at church today and I'm glad that God's at church.” Some people say, “God's in heaven,” and that's true. God is in heaven. But more precisely, God is everywhere. He cannot be bound by the proximity of a room or even a city, or a state, or region. God is everywhere. </w:t>
      </w:r>
    </w:p>
    <w:p w14:paraId="4CFBB8B3" w14:textId="77777777" w:rsidR="002F6A1E" w:rsidRPr="002F6A1E" w:rsidRDefault="002F6A1E" w:rsidP="002F6A1E">
      <w:pPr>
        <w:spacing w:line="276" w:lineRule="auto"/>
        <w:rPr>
          <w:rFonts w:ascii="Calibri" w:hAnsi="Calibri"/>
        </w:rPr>
      </w:pPr>
    </w:p>
    <w:p w14:paraId="6FE978CD" w14:textId="77777777" w:rsidR="002F6A1E" w:rsidRPr="002F6A1E" w:rsidRDefault="002F6A1E" w:rsidP="002F6A1E">
      <w:pPr>
        <w:spacing w:line="276" w:lineRule="auto"/>
        <w:rPr>
          <w:rFonts w:ascii="Calibri" w:hAnsi="Calibri"/>
        </w:rPr>
      </w:pPr>
      <w:r w:rsidRPr="002F6A1E">
        <w:rPr>
          <w:rFonts w:ascii="Calibri" w:hAnsi="Calibri"/>
        </w:rPr>
        <w:t xml:space="preserve">This everywhere God wants to have a unique relationship with us. </w:t>
      </w:r>
    </w:p>
    <w:p w14:paraId="6ACC3F24" w14:textId="77777777" w:rsidR="002F6A1E" w:rsidRPr="002F6A1E" w:rsidRDefault="002F6A1E" w:rsidP="002F6A1E">
      <w:pPr>
        <w:spacing w:line="276" w:lineRule="auto"/>
        <w:rPr>
          <w:rFonts w:ascii="Calibri" w:hAnsi="Calibri"/>
        </w:rPr>
      </w:pPr>
    </w:p>
    <w:p w14:paraId="389F2CDC" w14:textId="688D1965" w:rsidR="002F6A1E" w:rsidRPr="002F6A1E" w:rsidRDefault="002F6A1E" w:rsidP="002F6A1E">
      <w:pPr>
        <w:spacing w:line="276" w:lineRule="auto"/>
        <w:rPr>
          <w:rFonts w:ascii="Calibri" w:hAnsi="Calibri"/>
        </w:rPr>
      </w:pPr>
      <w:r w:rsidRPr="002F6A1E">
        <w:rPr>
          <w:rFonts w:ascii="Calibri" w:hAnsi="Calibri"/>
        </w:rPr>
        <w:t xml:space="preserve">Let’s talk about how the omnipresence of God can make a huge difference in your life. Because it's one thing to say God is everywhere, but what does that mean exactly? Because that sounds cool. God is everywhere. But what does that really mean? </w:t>
      </w:r>
    </w:p>
    <w:p w14:paraId="4D88B33C" w14:textId="77777777" w:rsidR="002F6A1E" w:rsidRPr="002F6A1E" w:rsidRDefault="002F6A1E" w:rsidP="002F6A1E">
      <w:pPr>
        <w:spacing w:line="276" w:lineRule="auto"/>
        <w:rPr>
          <w:rFonts w:ascii="Calibri" w:hAnsi="Calibri"/>
        </w:rPr>
      </w:pPr>
    </w:p>
    <w:p w14:paraId="1050F14C" w14:textId="77777777" w:rsidR="002F6A1E" w:rsidRPr="002F6A1E" w:rsidRDefault="002F6A1E" w:rsidP="002F6A1E">
      <w:pPr>
        <w:spacing w:line="276" w:lineRule="auto"/>
        <w:rPr>
          <w:rFonts w:ascii="Calibri" w:hAnsi="Calibri"/>
        </w:rPr>
      </w:pPr>
      <w:r w:rsidRPr="002F6A1E">
        <w:rPr>
          <w:rFonts w:ascii="Calibri" w:hAnsi="Calibri"/>
        </w:rPr>
        <w:t xml:space="preserve">“Where can I go to escape Your Spirit? Where can I flee from Your presence? If I go up to heaven, </w:t>
      </w:r>
      <w:proofErr w:type="gramStart"/>
      <w:r w:rsidRPr="002F6A1E">
        <w:rPr>
          <w:rFonts w:ascii="Calibri" w:hAnsi="Calibri"/>
        </w:rPr>
        <w:t>You</w:t>
      </w:r>
      <w:proofErr w:type="gramEnd"/>
      <w:r w:rsidRPr="002F6A1E">
        <w:rPr>
          <w:rFonts w:ascii="Calibri" w:hAnsi="Calibri"/>
        </w:rPr>
        <w:t xml:space="preserve"> are there; if I make my bed in </w:t>
      </w:r>
      <w:proofErr w:type="spellStart"/>
      <w:r w:rsidRPr="002F6A1E">
        <w:rPr>
          <w:rFonts w:ascii="Calibri" w:hAnsi="Calibri"/>
        </w:rPr>
        <w:t>Sheol</w:t>
      </w:r>
      <w:proofErr w:type="spellEnd"/>
      <w:r w:rsidRPr="002F6A1E">
        <w:rPr>
          <w:rFonts w:ascii="Calibri" w:hAnsi="Calibri"/>
        </w:rPr>
        <w:t>, You are there” (Psalm 139:7-8).</w:t>
      </w:r>
    </w:p>
    <w:p w14:paraId="0C45A4B0" w14:textId="77777777" w:rsidR="002F6A1E" w:rsidRPr="002F6A1E" w:rsidRDefault="002F6A1E" w:rsidP="002F6A1E">
      <w:pPr>
        <w:spacing w:line="276" w:lineRule="auto"/>
        <w:rPr>
          <w:rFonts w:ascii="Calibri" w:hAnsi="Calibri"/>
        </w:rPr>
      </w:pPr>
    </w:p>
    <w:p w14:paraId="66CBB0A1" w14:textId="25FF4AE4" w:rsidR="002F6A1E" w:rsidRPr="002F6A1E" w:rsidRDefault="002F6A1E" w:rsidP="002F6A1E">
      <w:pPr>
        <w:spacing w:line="276" w:lineRule="auto"/>
        <w:rPr>
          <w:rFonts w:ascii="Calibri" w:hAnsi="Calibri"/>
        </w:rPr>
      </w:pPr>
      <w:r w:rsidRPr="002F6A1E">
        <w:rPr>
          <w:rFonts w:ascii="Calibri" w:hAnsi="Calibri"/>
        </w:rPr>
        <w:t xml:space="preserve">He says </w:t>
      </w:r>
      <w:proofErr w:type="spellStart"/>
      <w:r w:rsidRPr="002F6A1E">
        <w:rPr>
          <w:rFonts w:ascii="Calibri" w:hAnsi="Calibri"/>
        </w:rPr>
        <w:t>Sheol</w:t>
      </w:r>
      <w:proofErr w:type="spellEnd"/>
      <w:r w:rsidRPr="002F6A1E">
        <w:rPr>
          <w:rFonts w:ascii="Calibri" w:hAnsi="Calibri"/>
        </w:rPr>
        <w:t xml:space="preserve"> cannot take us away from the presence of God. That’s death he's talking about there. It would be foolish to think that you could run to heaven and get away from God. But that's where God lives. Even hell cannot take us away from the presence of God. The word for “hell” is the Hebrew word “</w:t>
      </w:r>
      <w:proofErr w:type="spellStart"/>
      <w:r w:rsidRPr="002F6A1E">
        <w:rPr>
          <w:rFonts w:ascii="Calibri" w:hAnsi="Calibri"/>
        </w:rPr>
        <w:t>Sheol</w:t>
      </w:r>
      <w:proofErr w:type="spellEnd"/>
      <w:r w:rsidRPr="002F6A1E">
        <w:rPr>
          <w:rFonts w:ascii="Calibri" w:hAnsi="Calibri"/>
        </w:rPr>
        <w:t xml:space="preserve">,” which means the grave. The message of Psalm 139 </w:t>
      </w:r>
      <w:r w:rsidR="003D1798">
        <w:rPr>
          <w:rFonts w:ascii="Calibri" w:hAnsi="Calibri"/>
        </w:rPr>
        <w:t>i</w:t>
      </w:r>
      <w:r w:rsidRPr="002F6A1E">
        <w:rPr>
          <w:rFonts w:ascii="Calibri" w:hAnsi="Calibri"/>
        </w:rPr>
        <w:t xml:space="preserve">s whether you are soaring are sinking, you cannot get away from God. </w:t>
      </w:r>
    </w:p>
    <w:p w14:paraId="2F43EF46" w14:textId="77777777" w:rsidR="002F6A1E" w:rsidRPr="002F6A1E" w:rsidRDefault="002F6A1E" w:rsidP="002F6A1E">
      <w:pPr>
        <w:spacing w:line="276" w:lineRule="auto"/>
        <w:rPr>
          <w:rFonts w:ascii="Calibri" w:hAnsi="Calibri"/>
        </w:rPr>
      </w:pPr>
    </w:p>
    <w:p w14:paraId="5C3F21A7" w14:textId="77777777" w:rsidR="002F6A1E" w:rsidRPr="002F6A1E" w:rsidRDefault="002F6A1E" w:rsidP="002F6A1E">
      <w:pPr>
        <w:spacing w:line="276" w:lineRule="auto"/>
        <w:rPr>
          <w:rFonts w:ascii="Calibri" w:hAnsi="Calibri"/>
        </w:rPr>
      </w:pPr>
      <w:r w:rsidRPr="002F6A1E">
        <w:rPr>
          <w:rFonts w:ascii="Calibri" w:hAnsi="Calibri"/>
        </w:rPr>
        <w:t xml:space="preserve">But not only can </w:t>
      </w:r>
      <w:proofErr w:type="spellStart"/>
      <w:r w:rsidRPr="002F6A1E">
        <w:rPr>
          <w:rFonts w:ascii="Calibri" w:hAnsi="Calibri"/>
        </w:rPr>
        <w:t>Sheol</w:t>
      </w:r>
      <w:proofErr w:type="spellEnd"/>
      <w:r w:rsidRPr="002F6A1E">
        <w:rPr>
          <w:rFonts w:ascii="Calibri" w:hAnsi="Calibri"/>
        </w:rPr>
        <w:t xml:space="preserve"> not separate us, also space cannot separate us. </w:t>
      </w:r>
    </w:p>
    <w:p w14:paraId="7CFAD99B" w14:textId="77777777" w:rsidR="002F6A1E" w:rsidRPr="002F6A1E" w:rsidRDefault="002F6A1E" w:rsidP="002F6A1E">
      <w:pPr>
        <w:spacing w:line="276" w:lineRule="auto"/>
        <w:rPr>
          <w:rFonts w:ascii="Calibri" w:hAnsi="Calibri"/>
        </w:rPr>
      </w:pPr>
    </w:p>
    <w:p w14:paraId="3E7B1CA0" w14:textId="77777777" w:rsidR="002F6A1E" w:rsidRPr="002F6A1E" w:rsidRDefault="002F6A1E" w:rsidP="002F6A1E">
      <w:pPr>
        <w:spacing w:line="276" w:lineRule="auto"/>
        <w:rPr>
          <w:rFonts w:ascii="Calibri" w:hAnsi="Calibri"/>
        </w:rPr>
      </w:pPr>
      <w:r w:rsidRPr="002F6A1E">
        <w:rPr>
          <w:rFonts w:ascii="Calibri" w:hAnsi="Calibri"/>
        </w:rPr>
        <w:t>“If I live at the eastern horizon or settle at the western limits, even there Your hand will lead me; Your right hand will hold on to me” (Psalm 139:9-10).</w:t>
      </w:r>
    </w:p>
    <w:p w14:paraId="1405EFC8" w14:textId="77777777" w:rsidR="002F6A1E" w:rsidRPr="002F6A1E" w:rsidRDefault="002F6A1E" w:rsidP="002F6A1E">
      <w:pPr>
        <w:spacing w:line="276" w:lineRule="auto"/>
        <w:rPr>
          <w:rFonts w:ascii="Calibri" w:hAnsi="Calibri"/>
        </w:rPr>
      </w:pPr>
    </w:p>
    <w:p w14:paraId="42CC9456" w14:textId="77777777" w:rsidR="002F6A1E" w:rsidRPr="002F6A1E" w:rsidRDefault="002F6A1E" w:rsidP="002F6A1E">
      <w:pPr>
        <w:spacing w:line="276" w:lineRule="auto"/>
        <w:rPr>
          <w:rFonts w:ascii="Calibri" w:hAnsi="Calibri"/>
        </w:rPr>
      </w:pPr>
      <w:r w:rsidRPr="002F6A1E">
        <w:rPr>
          <w:rFonts w:ascii="Calibri" w:hAnsi="Calibri"/>
        </w:rPr>
        <w:t xml:space="preserve">In other words, you could go the furthest to the west and you could go the furthest to the east, and you would not be void of God's presence. </w:t>
      </w:r>
    </w:p>
    <w:p w14:paraId="3D63886D" w14:textId="77777777" w:rsidR="002F6A1E" w:rsidRPr="002F6A1E" w:rsidRDefault="002F6A1E" w:rsidP="002F6A1E">
      <w:pPr>
        <w:spacing w:line="276" w:lineRule="auto"/>
        <w:rPr>
          <w:rFonts w:ascii="Calibri" w:hAnsi="Calibri"/>
        </w:rPr>
      </w:pPr>
    </w:p>
    <w:p w14:paraId="2E7587A1" w14:textId="77777777" w:rsidR="002F6A1E" w:rsidRPr="002F6A1E" w:rsidRDefault="002F6A1E" w:rsidP="002F6A1E">
      <w:pPr>
        <w:spacing w:line="276" w:lineRule="auto"/>
        <w:rPr>
          <w:rFonts w:ascii="Calibri" w:hAnsi="Calibri"/>
        </w:rPr>
      </w:pPr>
      <w:r w:rsidRPr="002F6A1E">
        <w:rPr>
          <w:rFonts w:ascii="Calibri" w:hAnsi="Calibri"/>
        </w:rPr>
        <w:t xml:space="preserve">I've been to some other countries. I've been to Europe and Asia. I've even been to South America. It’s amazing. God's presence was in all of those places. That was one of the great conclusions I came back thinking about back to the US. God was there. I felt His presence. I saw God's work. It was amazing. </w:t>
      </w:r>
    </w:p>
    <w:p w14:paraId="6DE0F0A5" w14:textId="77777777" w:rsidR="002F6A1E" w:rsidRPr="002F6A1E" w:rsidRDefault="002F6A1E" w:rsidP="002F6A1E">
      <w:pPr>
        <w:spacing w:line="276" w:lineRule="auto"/>
        <w:rPr>
          <w:rFonts w:ascii="Calibri" w:hAnsi="Calibri"/>
        </w:rPr>
      </w:pPr>
    </w:p>
    <w:p w14:paraId="697CDCE1" w14:textId="47E740E1" w:rsidR="002F6A1E" w:rsidRPr="002F6A1E" w:rsidRDefault="002F6A1E" w:rsidP="002F6A1E">
      <w:pPr>
        <w:spacing w:line="276" w:lineRule="auto"/>
        <w:rPr>
          <w:rFonts w:ascii="Calibri" w:hAnsi="Calibri"/>
        </w:rPr>
      </w:pPr>
      <w:r w:rsidRPr="002F6A1E">
        <w:rPr>
          <w:rFonts w:ascii="Calibri" w:hAnsi="Calibri"/>
        </w:rPr>
        <w:lastRenderedPageBreak/>
        <w:t>There's no place that's void of God's presence. Space cannot separate us. Sometimes we think, “I can run from God.” The story of Jonah. I'm going to get out of here. I'm going to get on a boat and head as far away from the presence of God as I can. You can't get away from the presence of God. Moving, changing jobs, changing marriages, moving cities, states, and countries will not get you away from God's presence. Not even sin can take you away from the presence of God.</w:t>
      </w:r>
    </w:p>
    <w:p w14:paraId="76329627" w14:textId="77777777" w:rsidR="002F6A1E" w:rsidRPr="002F6A1E" w:rsidRDefault="002F6A1E" w:rsidP="002F6A1E">
      <w:pPr>
        <w:spacing w:line="276" w:lineRule="auto"/>
        <w:rPr>
          <w:rFonts w:ascii="Calibri" w:hAnsi="Calibri"/>
        </w:rPr>
      </w:pPr>
    </w:p>
    <w:p w14:paraId="0DB73E06" w14:textId="77777777" w:rsidR="002F6A1E" w:rsidRPr="002F6A1E" w:rsidRDefault="002F6A1E" w:rsidP="002F6A1E">
      <w:pPr>
        <w:spacing w:line="276" w:lineRule="auto"/>
        <w:rPr>
          <w:rFonts w:ascii="Calibri" w:hAnsi="Calibri"/>
        </w:rPr>
      </w:pPr>
      <w:r w:rsidRPr="002F6A1E">
        <w:rPr>
          <w:rFonts w:ascii="Calibri" w:hAnsi="Calibri"/>
        </w:rPr>
        <w:t>“If I say, ‘Surely the darkness will hide me, and the light around me will become night’ even the darkness is not dark to You. The night shines like the day; darkness and light are alike to You” (Psalm 139:11-12).</w:t>
      </w:r>
    </w:p>
    <w:p w14:paraId="49D3165D" w14:textId="77777777" w:rsidR="002F6A1E" w:rsidRPr="002F6A1E" w:rsidRDefault="002F6A1E" w:rsidP="002F6A1E">
      <w:pPr>
        <w:spacing w:line="276" w:lineRule="auto"/>
        <w:rPr>
          <w:rFonts w:ascii="Calibri" w:hAnsi="Calibri"/>
        </w:rPr>
      </w:pPr>
    </w:p>
    <w:p w14:paraId="420DD1BD" w14:textId="77777777" w:rsidR="002F6A1E" w:rsidRPr="002F6A1E" w:rsidRDefault="002F6A1E" w:rsidP="002F6A1E">
      <w:pPr>
        <w:spacing w:line="276" w:lineRule="auto"/>
        <w:rPr>
          <w:rFonts w:ascii="Calibri" w:hAnsi="Calibri"/>
        </w:rPr>
      </w:pPr>
      <w:r w:rsidRPr="002F6A1E">
        <w:rPr>
          <w:rFonts w:ascii="Calibri" w:hAnsi="Calibri"/>
        </w:rPr>
        <w:t xml:space="preserve">Our sin leads us to live in darkness. But no matter how much darkness that we've walked in, God is always there. </w:t>
      </w:r>
    </w:p>
    <w:p w14:paraId="27342557" w14:textId="77777777" w:rsidR="002F6A1E" w:rsidRPr="002F6A1E" w:rsidRDefault="002F6A1E" w:rsidP="002F6A1E">
      <w:pPr>
        <w:spacing w:line="276" w:lineRule="auto"/>
        <w:rPr>
          <w:rFonts w:ascii="Calibri" w:hAnsi="Calibri"/>
        </w:rPr>
      </w:pPr>
    </w:p>
    <w:p w14:paraId="168940BE" w14:textId="77777777" w:rsidR="002F6A1E" w:rsidRPr="002F6A1E" w:rsidRDefault="002F6A1E" w:rsidP="002F6A1E">
      <w:pPr>
        <w:spacing w:line="276" w:lineRule="auto"/>
        <w:rPr>
          <w:rFonts w:ascii="Calibri" w:hAnsi="Calibri"/>
        </w:rPr>
      </w:pPr>
      <w:r w:rsidRPr="002F6A1E">
        <w:rPr>
          <w:rFonts w:ascii="Calibri" w:hAnsi="Calibri"/>
        </w:rPr>
        <w:t xml:space="preserve">If all of that is true, how can God's omnipresence make a big difference in our lives? </w:t>
      </w:r>
    </w:p>
    <w:p w14:paraId="2A856D1A" w14:textId="77777777" w:rsidR="002F6A1E" w:rsidRPr="002F6A1E" w:rsidRDefault="002F6A1E" w:rsidP="002F6A1E">
      <w:pPr>
        <w:spacing w:line="276" w:lineRule="auto"/>
        <w:rPr>
          <w:rFonts w:ascii="Calibri" w:hAnsi="Calibri"/>
        </w:rPr>
      </w:pPr>
    </w:p>
    <w:p w14:paraId="406B8FDB" w14:textId="77777777" w:rsidR="005736E4" w:rsidRPr="002F6A1E" w:rsidRDefault="005736E4" w:rsidP="005736E4">
      <w:pPr>
        <w:spacing w:line="276" w:lineRule="auto"/>
        <w:rPr>
          <w:rFonts w:ascii="Calibri" w:hAnsi="Calibri"/>
          <w:b/>
          <w:bCs/>
        </w:rPr>
      </w:pPr>
      <w:r w:rsidRPr="002F6A1E">
        <w:rPr>
          <w:rFonts w:ascii="Calibri" w:hAnsi="Calibri"/>
          <w:b/>
          <w:bCs/>
        </w:rPr>
        <w:t>God’s Presence…</w:t>
      </w:r>
    </w:p>
    <w:p w14:paraId="5BB73B23" w14:textId="168289E9" w:rsidR="002F6A1E" w:rsidRPr="002F6A1E" w:rsidRDefault="002F6A1E" w:rsidP="002F6A1E">
      <w:pPr>
        <w:spacing w:line="276" w:lineRule="auto"/>
        <w:rPr>
          <w:rFonts w:ascii="Calibri" w:hAnsi="Calibri"/>
          <w:b/>
          <w:bCs/>
        </w:rPr>
      </w:pPr>
      <w:r w:rsidRPr="002F6A1E">
        <w:rPr>
          <w:rFonts w:ascii="Calibri" w:hAnsi="Calibri"/>
          <w:b/>
          <w:bCs/>
        </w:rPr>
        <w:t>1. Comforts Me When I’m Afraid</w:t>
      </w:r>
      <w:r w:rsidR="008D1B29">
        <w:rPr>
          <w:rFonts w:ascii="Calibri" w:hAnsi="Calibri"/>
          <w:b/>
          <w:bCs/>
        </w:rPr>
        <w:t>.</w:t>
      </w:r>
    </w:p>
    <w:p w14:paraId="1F648C80" w14:textId="77777777" w:rsidR="002F6A1E" w:rsidRPr="002F6A1E" w:rsidRDefault="002F6A1E" w:rsidP="002F6A1E">
      <w:pPr>
        <w:spacing w:line="276" w:lineRule="auto"/>
        <w:rPr>
          <w:rFonts w:ascii="Calibri" w:hAnsi="Calibri"/>
        </w:rPr>
      </w:pPr>
    </w:p>
    <w:p w14:paraId="6F6EDBB8" w14:textId="77777777" w:rsidR="002F6A1E" w:rsidRPr="002F6A1E" w:rsidRDefault="002F6A1E" w:rsidP="002F6A1E">
      <w:pPr>
        <w:spacing w:line="276" w:lineRule="auto"/>
        <w:rPr>
          <w:rFonts w:ascii="Calibri" w:hAnsi="Calibri"/>
        </w:rPr>
      </w:pPr>
      <w:r w:rsidRPr="002F6A1E">
        <w:rPr>
          <w:rFonts w:ascii="Calibri" w:hAnsi="Calibri"/>
        </w:rPr>
        <w:t>“When you pass through the waters, I will be with you, and the rivers will not overwhelm you. When you walk through the fire, you will not be scorched, and the flame will not burn you” (Isaiah 43:2).</w:t>
      </w:r>
    </w:p>
    <w:p w14:paraId="0AF01E27" w14:textId="77777777" w:rsidR="002F6A1E" w:rsidRPr="002F6A1E" w:rsidRDefault="002F6A1E" w:rsidP="002F6A1E">
      <w:pPr>
        <w:spacing w:line="276" w:lineRule="auto"/>
        <w:rPr>
          <w:rFonts w:ascii="Calibri" w:hAnsi="Calibri"/>
        </w:rPr>
      </w:pPr>
    </w:p>
    <w:p w14:paraId="38C17ED5" w14:textId="77777777" w:rsidR="002F6A1E" w:rsidRPr="002F6A1E" w:rsidRDefault="002F6A1E" w:rsidP="002F6A1E">
      <w:pPr>
        <w:spacing w:line="276" w:lineRule="auto"/>
        <w:rPr>
          <w:rFonts w:ascii="Calibri" w:hAnsi="Calibri"/>
        </w:rPr>
      </w:pPr>
      <w:r w:rsidRPr="002F6A1E">
        <w:rPr>
          <w:rFonts w:ascii="Calibri" w:hAnsi="Calibri"/>
        </w:rPr>
        <w:t xml:space="preserve">It kind of reminds me of the friends of Daniel – Shadrach, Meshach, and Abednego in the fiery furnace. Some of you may know that story. They were thrown into the fiery furnace because of their belief in Almighty God. The Bible says that they were not scorched, they were not burned, and they were brought up out of the fiery furnace. The only thing that had burned was the ropes that had bound them. When the presence of God is in your life, you can go through the fire and not even be burned. God's presence is powerful. God's presence was there in that fiery furnace by the presence of that fourth man in the fire. The Babylonians said, “We threw three guys in, but there's four guys there.” That was the presence of God, express in His Son, Jesus Christ, that was there in that fiery furnace. </w:t>
      </w:r>
    </w:p>
    <w:p w14:paraId="722B81D9" w14:textId="77777777" w:rsidR="002F6A1E" w:rsidRPr="002F6A1E" w:rsidRDefault="002F6A1E" w:rsidP="002F6A1E">
      <w:pPr>
        <w:spacing w:line="276" w:lineRule="auto"/>
        <w:rPr>
          <w:rFonts w:ascii="Calibri" w:hAnsi="Calibri"/>
        </w:rPr>
      </w:pPr>
    </w:p>
    <w:p w14:paraId="0A21652F" w14:textId="77777777" w:rsidR="002F6A1E" w:rsidRPr="002F6A1E" w:rsidRDefault="002F6A1E" w:rsidP="002F6A1E">
      <w:pPr>
        <w:spacing w:line="276" w:lineRule="auto"/>
        <w:rPr>
          <w:rFonts w:ascii="Calibri" w:hAnsi="Calibri"/>
        </w:rPr>
      </w:pPr>
      <w:r w:rsidRPr="002F6A1E">
        <w:rPr>
          <w:rFonts w:ascii="Calibri" w:hAnsi="Calibri"/>
        </w:rPr>
        <w:t>You’re not alone. You may be in the fire, you may be in the pit, but God is not going to abandon you. God comforts me when I'm afraid.</w:t>
      </w:r>
    </w:p>
    <w:p w14:paraId="3E337F96" w14:textId="77777777" w:rsidR="002F6A1E" w:rsidRPr="002F6A1E" w:rsidRDefault="002F6A1E" w:rsidP="002F6A1E">
      <w:pPr>
        <w:spacing w:line="276" w:lineRule="auto"/>
        <w:rPr>
          <w:rFonts w:ascii="Calibri" w:hAnsi="Calibri"/>
        </w:rPr>
      </w:pPr>
    </w:p>
    <w:p w14:paraId="58B26A38" w14:textId="77777777" w:rsidR="002F6A1E" w:rsidRPr="002F6A1E" w:rsidRDefault="002F6A1E" w:rsidP="002F6A1E">
      <w:pPr>
        <w:spacing w:line="276" w:lineRule="auto"/>
        <w:rPr>
          <w:rFonts w:ascii="Calibri" w:hAnsi="Calibri"/>
        </w:rPr>
      </w:pPr>
      <w:r w:rsidRPr="002F6A1E">
        <w:rPr>
          <w:rFonts w:ascii="Calibri" w:hAnsi="Calibri"/>
        </w:rPr>
        <w:lastRenderedPageBreak/>
        <w:t>You remember the story of Moses in Exodus 3. God tells Moses in a burning bush, “Go back to Egypt and deliver my people.” Moses says, “God, I'm not interested. Thanks for the offer, but I have no desire to do that.”</w:t>
      </w:r>
    </w:p>
    <w:p w14:paraId="4FA1C02F" w14:textId="77777777" w:rsidR="002F6A1E" w:rsidRPr="002F6A1E" w:rsidRDefault="002F6A1E" w:rsidP="002F6A1E">
      <w:pPr>
        <w:spacing w:line="276" w:lineRule="auto"/>
        <w:rPr>
          <w:rFonts w:ascii="Calibri" w:hAnsi="Calibri"/>
        </w:rPr>
      </w:pPr>
    </w:p>
    <w:p w14:paraId="0B569CC0" w14:textId="77777777" w:rsidR="002F6A1E" w:rsidRPr="002F6A1E" w:rsidRDefault="002F6A1E" w:rsidP="002F6A1E">
      <w:pPr>
        <w:spacing w:line="276" w:lineRule="auto"/>
        <w:rPr>
          <w:rFonts w:ascii="Calibri" w:hAnsi="Calibri"/>
        </w:rPr>
      </w:pPr>
      <w:r w:rsidRPr="002F6A1E">
        <w:rPr>
          <w:rFonts w:ascii="Calibri" w:hAnsi="Calibri"/>
        </w:rPr>
        <w:t xml:space="preserve">What does God say to him? God does not give Moses a punch list. He doesn't give him a formula or to “do these ten things.” God tells Moses one thing. He says, “Moses, I'm going to be with you.” That one profound statement led him to deliver the Israelite people that had been oppressed for all those years. Isn’t that amazing? </w:t>
      </w:r>
    </w:p>
    <w:p w14:paraId="14C824C7" w14:textId="77777777" w:rsidR="002F6A1E" w:rsidRPr="002F6A1E" w:rsidRDefault="002F6A1E" w:rsidP="002F6A1E">
      <w:pPr>
        <w:spacing w:line="276" w:lineRule="auto"/>
        <w:rPr>
          <w:rFonts w:ascii="Calibri" w:hAnsi="Calibri"/>
        </w:rPr>
      </w:pPr>
    </w:p>
    <w:p w14:paraId="5D37B484" w14:textId="77777777" w:rsidR="002F6A1E" w:rsidRPr="002F6A1E" w:rsidRDefault="002F6A1E" w:rsidP="002F6A1E">
      <w:pPr>
        <w:spacing w:line="276" w:lineRule="auto"/>
        <w:rPr>
          <w:rFonts w:ascii="Calibri" w:hAnsi="Calibri"/>
        </w:rPr>
      </w:pPr>
      <w:r w:rsidRPr="002F6A1E">
        <w:rPr>
          <w:rFonts w:ascii="Calibri" w:hAnsi="Calibri"/>
        </w:rPr>
        <w:t xml:space="preserve">I'm telling you today, when you know that God is with you, you can accomplish great things. You can do profound and amazing things when you know that God is in your corner and God's standing with you. </w:t>
      </w:r>
    </w:p>
    <w:p w14:paraId="3D151E12" w14:textId="77777777" w:rsidR="002F6A1E" w:rsidRPr="002F6A1E" w:rsidRDefault="002F6A1E" w:rsidP="002F6A1E">
      <w:pPr>
        <w:spacing w:line="276" w:lineRule="auto"/>
        <w:rPr>
          <w:rFonts w:ascii="Calibri" w:hAnsi="Calibri"/>
        </w:rPr>
      </w:pPr>
    </w:p>
    <w:p w14:paraId="6E2F6484" w14:textId="77777777" w:rsidR="002F6A1E" w:rsidRPr="002F6A1E" w:rsidRDefault="002F6A1E" w:rsidP="002F6A1E">
      <w:pPr>
        <w:spacing w:line="276" w:lineRule="auto"/>
        <w:rPr>
          <w:rFonts w:ascii="Calibri" w:hAnsi="Calibri"/>
        </w:rPr>
      </w:pPr>
      <w:r w:rsidRPr="002F6A1E">
        <w:rPr>
          <w:rFonts w:ascii="Calibri" w:hAnsi="Calibri"/>
        </w:rPr>
        <w:t>“I am always aware of the Lord’s presence; he is near, and nothing can shake me. And so I am thankful and glad, and I feel completely secure” (Psalm 16:8-9).</w:t>
      </w:r>
    </w:p>
    <w:p w14:paraId="2B2FFCD6" w14:textId="77777777" w:rsidR="002F6A1E" w:rsidRPr="002F6A1E" w:rsidRDefault="002F6A1E" w:rsidP="002F6A1E">
      <w:pPr>
        <w:spacing w:line="276" w:lineRule="auto"/>
        <w:rPr>
          <w:rFonts w:ascii="Calibri" w:hAnsi="Calibri"/>
        </w:rPr>
      </w:pPr>
    </w:p>
    <w:p w14:paraId="6B037255" w14:textId="77777777" w:rsidR="002F6A1E" w:rsidRPr="002F6A1E" w:rsidRDefault="002F6A1E" w:rsidP="002F6A1E">
      <w:pPr>
        <w:spacing w:line="276" w:lineRule="auto"/>
        <w:rPr>
          <w:rFonts w:ascii="Calibri" w:hAnsi="Calibri"/>
        </w:rPr>
      </w:pPr>
      <w:r w:rsidRPr="002F6A1E">
        <w:rPr>
          <w:rFonts w:ascii="Calibri" w:hAnsi="Calibri"/>
        </w:rPr>
        <w:t xml:space="preserve">When you are aware of God's presence in your life, you will not be shaken. If you're living a life bound up by fear, maybe you have forgotten that God is with you. You can be secure. You don't have to walk in fear. God is the one that is beside you. God is with you in the fire. God is with you in adversity. </w:t>
      </w:r>
    </w:p>
    <w:p w14:paraId="7E4629DA" w14:textId="77777777" w:rsidR="002F6A1E" w:rsidRPr="002F6A1E" w:rsidRDefault="002F6A1E" w:rsidP="002F6A1E">
      <w:pPr>
        <w:spacing w:line="276" w:lineRule="auto"/>
        <w:rPr>
          <w:rFonts w:ascii="Calibri" w:hAnsi="Calibri"/>
        </w:rPr>
      </w:pPr>
    </w:p>
    <w:p w14:paraId="64C07D84" w14:textId="77777777" w:rsidR="002F6A1E" w:rsidRPr="002F6A1E" w:rsidRDefault="002F6A1E" w:rsidP="002F6A1E">
      <w:pPr>
        <w:spacing w:line="276" w:lineRule="auto"/>
        <w:rPr>
          <w:rFonts w:ascii="Calibri" w:hAnsi="Calibri"/>
        </w:rPr>
      </w:pPr>
      <w:r w:rsidRPr="002F6A1E">
        <w:rPr>
          <w:rFonts w:ascii="Calibri" w:hAnsi="Calibri"/>
        </w:rPr>
        <w:t xml:space="preserve">He says, “I am always aware of the Lord's presence.” We always have to be thinking about God's presence in our life because it's easy to not think about it. When we go down that path of anxiety and worry, we need to say, “Wait a second. I've forgotten. God's presence is always with me. Maybe it will be okay. Okay, Lord, let me refocus.” That's where we find complete security. That's a great stabilizer and a great stress reliever in our own experience. It brings that. </w:t>
      </w:r>
    </w:p>
    <w:p w14:paraId="479C0B64" w14:textId="77777777" w:rsidR="002F6A1E" w:rsidRPr="002F6A1E" w:rsidRDefault="002F6A1E" w:rsidP="002F6A1E">
      <w:pPr>
        <w:spacing w:line="276" w:lineRule="auto"/>
        <w:rPr>
          <w:rFonts w:ascii="Calibri" w:hAnsi="Calibri"/>
        </w:rPr>
      </w:pPr>
    </w:p>
    <w:p w14:paraId="486DDE62" w14:textId="77777777" w:rsidR="002F6A1E" w:rsidRPr="002F6A1E" w:rsidRDefault="002F6A1E" w:rsidP="002F6A1E">
      <w:pPr>
        <w:spacing w:line="276" w:lineRule="auto"/>
        <w:rPr>
          <w:rFonts w:ascii="Calibri" w:hAnsi="Calibri"/>
        </w:rPr>
      </w:pPr>
      <w:r w:rsidRPr="002F6A1E">
        <w:rPr>
          <w:rFonts w:ascii="Calibri" w:hAnsi="Calibri"/>
        </w:rPr>
        <w:t xml:space="preserve">God's presence comforts me when I'm afraid. Insecurity is like looking at a funhouse mirror at the county fair. Have you guys ever looked at those things? Maybe you've been to a state fair or a county fair or you've been to an amusement park and they have those all those mirrors. They're fun to look at. One makes you look like you're like 10-feet tall. We all like that because we feel skinny when we look at that. There's one that makes you look like you're like 10-feet wide. Most people don't like that one. There's one that's the swirl, like you got the swirly head. There's the one that’s the multiples. It makes it look like there's 50 of you. Then you walk away from the mirrors, and you look at yourself, and you're like, “Oh, it's not the way that it appeared.” </w:t>
      </w:r>
    </w:p>
    <w:p w14:paraId="39F93463" w14:textId="77777777" w:rsidR="002F6A1E" w:rsidRPr="002F6A1E" w:rsidRDefault="002F6A1E" w:rsidP="002F6A1E">
      <w:pPr>
        <w:spacing w:line="276" w:lineRule="auto"/>
        <w:rPr>
          <w:rFonts w:ascii="Calibri" w:hAnsi="Calibri"/>
        </w:rPr>
      </w:pPr>
    </w:p>
    <w:p w14:paraId="285B8B30" w14:textId="77777777" w:rsidR="002F6A1E" w:rsidRPr="002F6A1E" w:rsidRDefault="002F6A1E" w:rsidP="002F6A1E">
      <w:pPr>
        <w:spacing w:line="276" w:lineRule="auto"/>
        <w:rPr>
          <w:rFonts w:ascii="Calibri" w:hAnsi="Calibri"/>
        </w:rPr>
      </w:pPr>
      <w:r w:rsidRPr="002F6A1E">
        <w:rPr>
          <w:rFonts w:ascii="Calibri" w:hAnsi="Calibri"/>
        </w:rPr>
        <w:t>When we live a life of anxiety and worry, it's like looking at a funhouse mirror. It distorts our vision and perception of ourself. It causes us to feel anxiety. God wants us to look at reality. God wants us to look at who we really are and He wants us to look at who He is, not some distorted image of what the devil wants us to think that we are. We need to look in that mirror.</w:t>
      </w:r>
    </w:p>
    <w:p w14:paraId="5AF78661" w14:textId="77777777" w:rsidR="002F6A1E" w:rsidRPr="002F6A1E" w:rsidRDefault="002F6A1E" w:rsidP="002F6A1E">
      <w:pPr>
        <w:spacing w:line="276" w:lineRule="auto"/>
        <w:rPr>
          <w:rFonts w:ascii="Calibri" w:hAnsi="Calibri"/>
        </w:rPr>
      </w:pPr>
    </w:p>
    <w:p w14:paraId="64EB1E30" w14:textId="77777777" w:rsidR="002F6A1E" w:rsidRPr="002F6A1E" w:rsidRDefault="002F6A1E" w:rsidP="002F6A1E">
      <w:pPr>
        <w:spacing w:line="276" w:lineRule="auto"/>
        <w:rPr>
          <w:rFonts w:ascii="Calibri" w:hAnsi="Calibri"/>
        </w:rPr>
      </w:pPr>
      <w:r w:rsidRPr="002F6A1E">
        <w:rPr>
          <w:rFonts w:ascii="Calibri" w:hAnsi="Calibri"/>
        </w:rPr>
        <w:t xml:space="preserve">God's presence comforts me when I'm afraid. </w:t>
      </w:r>
    </w:p>
    <w:p w14:paraId="2AF2074F" w14:textId="77777777" w:rsidR="002F6A1E" w:rsidRPr="002F6A1E" w:rsidRDefault="002F6A1E" w:rsidP="002F6A1E">
      <w:pPr>
        <w:spacing w:line="276" w:lineRule="auto"/>
        <w:rPr>
          <w:rFonts w:ascii="Calibri" w:hAnsi="Calibri"/>
        </w:rPr>
      </w:pPr>
    </w:p>
    <w:p w14:paraId="75DE460F" w14:textId="77777777" w:rsidR="005736E4" w:rsidRPr="002F6A1E" w:rsidRDefault="005736E4" w:rsidP="005736E4">
      <w:pPr>
        <w:spacing w:line="276" w:lineRule="auto"/>
        <w:rPr>
          <w:rFonts w:ascii="Calibri" w:hAnsi="Calibri"/>
          <w:b/>
          <w:bCs/>
        </w:rPr>
      </w:pPr>
      <w:r w:rsidRPr="002F6A1E">
        <w:rPr>
          <w:rFonts w:ascii="Calibri" w:hAnsi="Calibri"/>
          <w:b/>
          <w:bCs/>
        </w:rPr>
        <w:t>God’s Presence…</w:t>
      </w:r>
    </w:p>
    <w:p w14:paraId="220F1C72" w14:textId="1FF1B391" w:rsidR="002F6A1E" w:rsidRPr="002F6A1E" w:rsidRDefault="002F6A1E" w:rsidP="002F6A1E">
      <w:pPr>
        <w:spacing w:line="276" w:lineRule="auto"/>
        <w:rPr>
          <w:rFonts w:ascii="Calibri" w:hAnsi="Calibri"/>
          <w:b/>
          <w:bCs/>
        </w:rPr>
      </w:pPr>
      <w:r w:rsidRPr="002F6A1E">
        <w:rPr>
          <w:rFonts w:ascii="Calibri" w:hAnsi="Calibri"/>
          <w:b/>
          <w:bCs/>
        </w:rPr>
        <w:t>2. Helps Me When I’m In Need</w:t>
      </w:r>
      <w:r w:rsidR="008D1B29">
        <w:rPr>
          <w:rFonts w:ascii="Calibri" w:hAnsi="Calibri"/>
          <w:b/>
          <w:bCs/>
        </w:rPr>
        <w:t>.</w:t>
      </w:r>
    </w:p>
    <w:p w14:paraId="38C3047A" w14:textId="77777777" w:rsidR="002F6A1E" w:rsidRPr="002F6A1E" w:rsidRDefault="002F6A1E" w:rsidP="002F6A1E">
      <w:pPr>
        <w:spacing w:line="276" w:lineRule="auto"/>
        <w:rPr>
          <w:rFonts w:ascii="Calibri" w:hAnsi="Calibri"/>
        </w:rPr>
      </w:pPr>
    </w:p>
    <w:p w14:paraId="2C8F859A" w14:textId="77777777" w:rsidR="002F6A1E" w:rsidRPr="002F6A1E" w:rsidRDefault="002F6A1E" w:rsidP="002F6A1E">
      <w:pPr>
        <w:spacing w:line="276" w:lineRule="auto"/>
        <w:rPr>
          <w:rFonts w:ascii="Calibri" w:hAnsi="Calibri"/>
        </w:rPr>
      </w:pPr>
      <w:r w:rsidRPr="002F6A1E">
        <w:rPr>
          <w:rFonts w:ascii="Calibri" w:hAnsi="Calibri"/>
        </w:rPr>
        <w:t>Some of us have some significant physical needs. Maybe you need some finances, or maybe you’ve lost work, or maybe your job is not going so well, maybe you’ve been laid off, or you’re going through some financial setback. Hebrews 13 begins to talk about that. It ties the presence of God to financial provision.</w:t>
      </w:r>
    </w:p>
    <w:p w14:paraId="19053126" w14:textId="77777777" w:rsidR="002F6A1E" w:rsidRPr="002F6A1E" w:rsidRDefault="002F6A1E" w:rsidP="002F6A1E">
      <w:pPr>
        <w:spacing w:line="276" w:lineRule="auto"/>
        <w:rPr>
          <w:rFonts w:ascii="Calibri" w:hAnsi="Calibri"/>
        </w:rPr>
      </w:pPr>
    </w:p>
    <w:p w14:paraId="773B4E3A" w14:textId="77777777" w:rsidR="002F6A1E" w:rsidRPr="002F6A1E" w:rsidRDefault="002F6A1E" w:rsidP="002F6A1E">
      <w:pPr>
        <w:spacing w:line="276" w:lineRule="auto"/>
        <w:rPr>
          <w:rFonts w:ascii="Calibri" w:hAnsi="Calibri"/>
        </w:rPr>
      </w:pPr>
      <w:r w:rsidRPr="002F6A1E">
        <w:rPr>
          <w:rFonts w:ascii="Calibri" w:hAnsi="Calibri"/>
        </w:rPr>
        <w:t>“Keep your life free from the love of money. Be satisfied with what you have, for he himself has said, I will never leave you or abandon you. Therefore, we may boldly say, The Lord is my helper; I will not be afraid. What can man do to me?” (Hebrews 13:5-6).</w:t>
      </w:r>
    </w:p>
    <w:p w14:paraId="3934F597" w14:textId="77777777" w:rsidR="002F6A1E" w:rsidRPr="002F6A1E" w:rsidRDefault="002F6A1E" w:rsidP="002F6A1E">
      <w:pPr>
        <w:spacing w:line="276" w:lineRule="auto"/>
        <w:rPr>
          <w:rFonts w:ascii="Calibri" w:hAnsi="Calibri"/>
        </w:rPr>
      </w:pPr>
    </w:p>
    <w:p w14:paraId="3FBE78B3" w14:textId="77777777" w:rsidR="002F6A1E" w:rsidRPr="002F6A1E" w:rsidRDefault="002F6A1E" w:rsidP="002F6A1E">
      <w:pPr>
        <w:spacing w:line="276" w:lineRule="auto"/>
        <w:rPr>
          <w:rFonts w:ascii="Calibri" w:hAnsi="Calibri"/>
        </w:rPr>
      </w:pPr>
      <w:r w:rsidRPr="002F6A1E">
        <w:rPr>
          <w:rFonts w:ascii="Calibri" w:hAnsi="Calibri"/>
        </w:rPr>
        <w:t xml:space="preserve">That's beautiful. Financial provision and the presence of God are brought together in these two verses. </w:t>
      </w:r>
    </w:p>
    <w:p w14:paraId="09293283" w14:textId="77777777" w:rsidR="002F6A1E" w:rsidRPr="002F6A1E" w:rsidRDefault="002F6A1E" w:rsidP="002F6A1E">
      <w:pPr>
        <w:spacing w:line="276" w:lineRule="auto"/>
        <w:rPr>
          <w:rFonts w:ascii="Calibri" w:hAnsi="Calibri"/>
        </w:rPr>
      </w:pPr>
    </w:p>
    <w:p w14:paraId="0C838A02" w14:textId="77777777" w:rsidR="002F6A1E" w:rsidRPr="002F6A1E" w:rsidRDefault="002F6A1E" w:rsidP="002F6A1E">
      <w:pPr>
        <w:spacing w:line="276" w:lineRule="auto"/>
        <w:rPr>
          <w:rFonts w:ascii="Calibri" w:hAnsi="Calibri"/>
        </w:rPr>
      </w:pPr>
      <w:r w:rsidRPr="002F6A1E">
        <w:rPr>
          <w:rFonts w:ascii="Calibri" w:hAnsi="Calibri"/>
        </w:rPr>
        <w:t xml:space="preserve">He says, first of all, don't be consumed by the love of money. If you think that what you need is this </w:t>
      </w:r>
      <w:r w:rsidRPr="002F6A1E">
        <w:rPr>
          <w:rFonts w:ascii="Calibri" w:hAnsi="Calibri"/>
          <w:i/>
          <w:iCs/>
        </w:rPr>
        <w:t>[puts hands far away from each other]</w:t>
      </w:r>
      <w:r w:rsidRPr="002F6A1E">
        <w:rPr>
          <w:rFonts w:ascii="Calibri" w:hAnsi="Calibri"/>
        </w:rPr>
        <w:t xml:space="preserve">, but in reality what you need is this </w:t>
      </w:r>
      <w:r w:rsidRPr="002F6A1E">
        <w:rPr>
          <w:rFonts w:ascii="Calibri" w:hAnsi="Calibri"/>
          <w:i/>
          <w:iCs/>
        </w:rPr>
        <w:t>[bring hands close together]</w:t>
      </w:r>
      <w:r w:rsidRPr="002F6A1E">
        <w:rPr>
          <w:rFonts w:ascii="Calibri" w:hAnsi="Calibri"/>
        </w:rPr>
        <w:t xml:space="preserve">, then you're always going to be frustrated with God, and you're always going to feel like He's holding back on you. Don't be consumed by the love of money. </w:t>
      </w:r>
    </w:p>
    <w:p w14:paraId="2D522DF8" w14:textId="77777777" w:rsidR="002F6A1E" w:rsidRPr="002F6A1E" w:rsidRDefault="002F6A1E" w:rsidP="002F6A1E">
      <w:pPr>
        <w:spacing w:line="276" w:lineRule="auto"/>
        <w:rPr>
          <w:rFonts w:ascii="Calibri" w:hAnsi="Calibri"/>
        </w:rPr>
      </w:pPr>
    </w:p>
    <w:p w14:paraId="44BA4242" w14:textId="77777777" w:rsidR="002F6A1E" w:rsidRPr="002F6A1E" w:rsidRDefault="002F6A1E" w:rsidP="002F6A1E">
      <w:pPr>
        <w:spacing w:line="276" w:lineRule="auto"/>
        <w:rPr>
          <w:rFonts w:ascii="Calibri" w:hAnsi="Calibri"/>
        </w:rPr>
      </w:pPr>
      <w:r w:rsidRPr="002F6A1E">
        <w:rPr>
          <w:rFonts w:ascii="Calibri" w:hAnsi="Calibri"/>
        </w:rPr>
        <w:t xml:space="preserve">The love of money is the root of all kinds of evil. When we have this insatiable quest for stuff, it distorts everything. </w:t>
      </w:r>
    </w:p>
    <w:p w14:paraId="388CBC89" w14:textId="77777777" w:rsidR="002F6A1E" w:rsidRPr="002F6A1E" w:rsidRDefault="002F6A1E" w:rsidP="002F6A1E">
      <w:pPr>
        <w:spacing w:line="276" w:lineRule="auto"/>
        <w:rPr>
          <w:rFonts w:ascii="Calibri" w:hAnsi="Calibri"/>
        </w:rPr>
      </w:pPr>
    </w:p>
    <w:p w14:paraId="0A29B674" w14:textId="77777777" w:rsidR="002F6A1E" w:rsidRPr="002F6A1E" w:rsidRDefault="002F6A1E" w:rsidP="002F6A1E">
      <w:pPr>
        <w:spacing w:line="276" w:lineRule="auto"/>
        <w:rPr>
          <w:rFonts w:ascii="Calibri" w:hAnsi="Calibri"/>
        </w:rPr>
      </w:pPr>
      <w:r w:rsidRPr="002F6A1E">
        <w:rPr>
          <w:rFonts w:ascii="Calibri" w:hAnsi="Calibri"/>
        </w:rPr>
        <w:t xml:space="preserve">He says, first of all, don't be consumed by the love of money, but then he comes back and shortly thereafter says, “Be satisfied what you have, because I will never leave you or abandon you.” </w:t>
      </w:r>
    </w:p>
    <w:p w14:paraId="7D493C14" w14:textId="77777777" w:rsidR="002F6A1E" w:rsidRPr="002F6A1E" w:rsidRDefault="002F6A1E" w:rsidP="002F6A1E">
      <w:pPr>
        <w:spacing w:line="276" w:lineRule="auto"/>
        <w:rPr>
          <w:rFonts w:ascii="Calibri" w:hAnsi="Calibri"/>
        </w:rPr>
      </w:pPr>
    </w:p>
    <w:p w14:paraId="7D92D774" w14:textId="77777777" w:rsidR="002F6A1E" w:rsidRPr="002F6A1E" w:rsidRDefault="002F6A1E" w:rsidP="002F6A1E">
      <w:pPr>
        <w:spacing w:line="276" w:lineRule="auto"/>
        <w:rPr>
          <w:rFonts w:ascii="Calibri" w:hAnsi="Calibri"/>
        </w:rPr>
      </w:pPr>
      <w:r w:rsidRPr="002F6A1E">
        <w:rPr>
          <w:rFonts w:ascii="Calibri" w:hAnsi="Calibri"/>
        </w:rPr>
        <w:t xml:space="preserve">In other words, when you're in financial need, God is going to be there. God does not run off just because you're going through a hardship. In fact, sometimes you might feel the presence of </w:t>
      </w:r>
      <w:r w:rsidRPr="002F6A1E">
        <w:rPr>
          <w:rFonts w:ascii="Calibri" w:hAnsi="Calibri"/>
        </w:rPr>
        <w:lastRenderedPageBreak/>
        <w:t xml:space="preserve">God more in your life when you're going through some hard times. Some of you have felt that before. We feel the presence of God when things are bad sometimes more than we do when things are good. Because when things are good, we kind of forget that God's the one that's blessing us. </w:t>
      </w:r>
    </w:p>
    <w:p w14:paraId="056077A7" w14:textId="77777777" w:rsidR="002F6A1E" w:rsidRPr="002F6A1E" w:rsidRDefault="002F6A1E" w:rsidP="002F6A1E">
      <w:pPr>
        <w:spacing w:line="276" w:lineRule="auto"/>
        <w:rPr>
          <w:rFonts w:ascii="Calibri" w:hAnsi="Calibri"/>
        </w:rPr>
      </w:pPr>
    </w:p>
    <w:p w14:paraId="60DAF48B" w14:textId="77777777" w:rsidR="002F6A1E" w:rsidRPr="002F6A1E" w:rsidRDefault="002F6A1E" w:rsidP="002F6A1E">
      <w:pPr>
        <w:spacing w:line="276" w:lineRule="auto"/>
        <w:rPr>
          <w:rFonts w:ascii="Calibri" w:hAnsi="Calibri"/>
        </w:rPr>
      </w:pPr>
      <w:r w:rsidRPr="002F6A1E">
        <w:rPr>
          <w:rFonts w:ascii="Calibri" w:hAnsi="Calibri"/>
        </w:rPr>
        <w:t xml:space="preserve">“Therefore you may boldly say, the Lord is my helper; I will not be afraid what man can do to me” (Hebrews 13:6). </w:t>
      </w:r>
    </w:p>
    <w:p w14:paraId="4AE45F26" w14:textId="77777777" w:rsidR="002F6A1E" w:rsidRPr="002F6A1E" w:rsidRDefault="002F6A1E" w:rsidP="002F6A1E">
      <w:pPr>
        <w:spacing w:line="276" w:lineRule="auto"/>
        <w:rPr>
          <w:rFonts w:ascii="Calibri" w:hAnsi="Calibri"/>
        </w:rPr>
      </w:pPr>
    </w:p>
    <w:p w14:paraId="362308CD" w14:textId="77777777" w:rsidR="002F6A1E" w:rsidRPr="002F6A1E" w:rsidRDefault="002F6A1E" w:rsidP="002F6A1E">
      <w:pPr>
        <w:spacing w:line="276" w:lineRule="auto"/>
        <w:rPr>
          <w:rFonts w:ascii="Calibri" w:hAnsi="Calibri"/>
        </w:rPr>
      </w:pPr>
      <w:r w:rsidRPr="002F6A1E">
        <w:rPr>
          <w:rFonts w:ascii="Calibri" w:hAnsi="Calibri"/>
        </w:rPr>
        <w:t xml:space="preserve">Sometimes we fear the landlord more than we fear God Almighty. We should fear God more than anything else. </w:t>
      </w:r>
    </w:p>
    <w:p w14:paraId="79156BB3" w14:textId="77777777" w:rsidR="002F6A1E" w:rsidRPr="002F6A1E" w:rsidRDefault="002F6A1E" w:rsidP="002F6A1E">
      <w:pPr>
        <w:spacing w:line="276" w:lineRule="auto"/>
        <w:rPr>
          <w:rFonts w:ascii="Calibri" w:hAnsi="Calibri"/>
        </w:rPr>
      </w:pPr>
    </w:p>
    <w:p w14:paraId="45D199F4" w14:textId="77777777" w:rsidR="002F6A1E" w:rsidRPr="002F6A1E" w:rsidRDefault="002F6A1E" w:rsidP="002F6A1E">
      <w:pPr>
        <w:spacing w:line="276" w:lineRule="auto"/>
        <w:rPr>
          <w:rFonts w:ascii="Calibri" w:hAnsi="Calibri"/>
        </w:rPr>
      </w:pPr>
      <w:r w:rsidRPr="002F6A1E">
        <w:rPr>
          <w:rFonts w:ascii="Calibri" w:hAnsi="Calibri"/>
        </w:rPr>
        <w:t xml:space="preserve">But I love this term “helper.” “The Lord is my helper.” Do you believe that? When you're going through some financial woes and some setbacks and difficulties, God is the one who we should turn to. God will often speak to us in our spirit and in our heart, and He'll give us creative ideas. </w:t>
      </w:r>
    </w:p>
    <w:p w14:paraId="150BFD16" w14:textId="77777777" w:rsidR="002F6A1E" w:rsidRPr="002F6A1E" w:rsidRDefault="002F6A1E" w:rsidP="002F6A1E">
      <w:pPr>
        <w:spacing w:line="276" w:lineRule="auto"/>
        <w:rPr>
          <w:rFonts w:ascii="Calibri" w:hAnsi="Calibri"/>
        </w:rPr>
      </w:pPr>
    </w:p>
    <w:p w14:paraId="07F8E77F" w14:textId="77777777" w:rsidR="002F6A1E" w:rsidRPr="002F6A1E" w:rsidRDefault="002F6A1E" w:rsidP="002F6A1E">
      <w:pPr>
        <w:spacing w:line="276" w:lineRule="auto"/>
        <w:rPr>
          <w:rFonts w:ascii="Calibri" w:hAnsi="Calibri"/>
        </w:rPr>
      </w:pPr>
      <w:r w:rsidRPr="002F6A1E">
        <w:rPr>
          <w:rFonts w:ascii="Calibri" w:hAnsi="Calibri"/>
        </w:rPr>
        <w:t xml:space="preserve">I was talking with somebody earlier this week, a church member that lost work when the pandemic hit. Right before all of the shutdown happened, he bought some equipment and started another business. It was just a hobby. But he's been out hustling the hobby and God's been providing for his family in an amazing way through this other venture. It was not something that was super planned or thought through. But God had put it in his heart to start doing this other thing and it’s been creative, it's been a blessing. Sometimes God will give you creative ideas. When you have a need, God is your helper. </w:t>
      </w:r>
    </w:p>
    <w:p w14:paraId="72D5B6F2" w14:textId="77777777" w:rsidR="002F6A1E" w:rsidRPr="002F6A1E" w:rsidRDefault="002F6A1E" w:rsidP="002F6A1E">
      <w:pPr>
        <w:spacing w:line="276" w:lineRule="auto"/>
        <w:rPr>
          <w:rFonts w:ascii="Calibri" w:hAnsi="Calibri"/>
        </w:rPr>
      </w:pPr>
    </w:p>
    <w:p w14:paraId="0BD84A84" w14:textId="77777777" w:rsidR="002F6A1E" w:rsidRPr="002F6A1E" w:rsidRDefault="002F6A1E" w:rsidP="002F6A1E">
      <w:pPr>
        <w:spacing w:line="276" w:lineRule="auto"/>
        <w:rPr>
          <w:rFonts w:ascii="Calibri" w:hAnsi="Calibri"/>
        </w:rPr>
      </w:pPr>
      <w:r w:rsidRPr="002F6A1E">
        <w:rPr>
          <w:rFonts w:ascii="Calibri" w:hAnsi="Calibri"/>
        </w:rPr>
        <w:t xml:space="preserve">I love this because sometimes we think, “If God's going to intervene, God's going to do it all for me.” God is our helper. God is not always the doer of everything. But God is the helper. God is the one that's going to help you do what you need to do. Sometimes He does that through creative ideas. Sometimes He opens doors of opportunity that are unexpected. The Lord is your helper. Remember that today. If you have financial need, the Lord is your helper. </w:t>
      </w:r>
    </w:p>
    <w:p w14:paraId="03AF7350" w14:textId="77777777" w:rsidR="002F6A1E" w:rsidRPr="002F6A1E" w:rsidRDefault="002F6A1E" w:rsidP="002F6A1E">
      <w:pPr>
        <w:spacing w:line="276" w:lineRule="auto"/>
        <w:rPr>
          <w:rFonts w:ascii="Calibri" w:hAnsi="Calibri"/>
        </w:rPr>
      </w:pPr>
    </w:p>
    <w:p w14:paraId="7CE770DE" w14:textId="77777777" w:rsidR="002F6A1E" w:rsidRPr="002F6A1E" w:rsidRDefault="002F6A1E" w:rsidP="002F6A1E">
      <w:pPr>
        <w:spacing w:line="276" w:lineRule="auto"/>
        <w:rPr>
          <w:rFonts w:ascii="Calibri" w:hAnsi="Calibri"/>
        </w:rPr>
      </w:pPr>
      <w:r w:rsidRPr="002F6A1E">
        <w:rPr>
          <w:rFonts w:ascii="Calibri" w:hAnsi="Calibri"/>
        </w:rPr>
        <w:t xml:space="preserve">He says, “I won't be afraid.” When the Lord is your helper, it helps you not walk in fear. Do you see the connection? </w:t>
      </w:r>
    </w:p>
    <w:p w14:paraId="55E1E650" w14:textId="77777777" w:rsidR="002F6A1E" w:rsidRPr="002F6A1E" w:rsidRDefault="002F6A1E" w:rsidP="002F6A1E">
      <w:pPr>
        <w:spacing w:line="276" w:lineRule="auto"/>
        <w:rPr>
          <w:rFonts w:ascii="Calibri" w:hAnsi="Calibri"/>
        </w:rPr>
      </w:pPr>
    </w:p>
    <w:p w14:paraId="564D7A08" w14:textId="77777777" w:rsidR="002F6A1E" w:rsidRPr="002F6A1E" w:rsidRDefault="002F6A1E" w:rsidP="002F6A1E">
      <w:pPr>
        <w:spacing w:line="276" w:lineRule="auto"/>
        <w:rPr>
          <w:rFonts w:ascii="Calibri" w:hAnsi="Calibri"/>
        </w:rPr>
      </w:pPr>
      <w:r w:rsidRPr="002F6A1E">
        <w:rPr>
          <w:rFonts w:ascii="Calibri" w:hAnsi="Calibri"/>
        </w:rPr>
        <w:t>“I will not be afraid. What can man do to me?” (Hebrews 13:6).</w:t>
      </w:r>
    </w:p>
    <w:p w14:paraId="754F5F1E" w14:textId="77777777" w:rsidR="002F6A1E" w:rsidRPr="002F6A1E" w:rsidRDefault="002F6A1E" w:rsidP="002F6A1E">
      <w:pPr>
        <w:spacing w:line="276" w:lineRule="auto"/>
        <w:rPr>
          <w:rFonts w:ascii="Calibri" w:hAnsi="Calibri"/>
        </w:rPr>
      </w:pPr>
    </w:p>
    <w:p w14:paraId="0100F66B" w14:textId="77777777" w:rsidR="002F6A1E" w:rsidRPr="002F6A1E" w:rsidRDefault="002F6A1E" w:rsidP="002F6A1E">
      <w:pPr>
        <w:spacing w:line="276" w:lineRule="auto"/>
        <w:rPr>
          <w:rFonts w:ascii="Calibri" w:hAnsi="Calibri"/>
        </w:rPr>
      </w:pPr>
      <w:r w:rsidRPr="002F6A1E">
        <w:rPr>
          <w:rFonts w:ascii="Calibri" w:hAnsi="Calibri"/>
        </w:rPr>
        <w:t xml:space="preserve">My kids don't worry if they're going to have food for the day. My kids don't worry if they're going to have clothes or some place to lay their head. They believe that they're going to be provided for. That's exactly what Jesus taught in Matthew 6 when he said, “The birds of the air </w:t>
      </w:r>
      <w:r w:rsidRPr="002F6A1E">
        <w:rPr>
          <w:rFonts w:ascii="Calibri" w:hAnsi="Calibri"/>
        </w:rPr>
        <w:lastRenderedPageBreak/>
        <w:t>don't worry. The lilies of the field, do they look stressed out? God provides for them. God takes care of them.” The Lord is our helper. God's going to take care of you. God is going to provide for you. Just like an earthly mother and father want to take care of their children, your heavenly Father wants to take care of you. Don't be discouraged. Don't be anxious. Don't worry. The Lord is your helper.</w:t>
      </w:r>
    </w:p>
    <w:p w14:paraId="1CFA055F" w14:textId="77777777" w:rsidR="002F6A1E" w:rsidRPr="002F6A1E" w:rsidRDefault="002F6A1E" w:rsidP="002F6A1E">
      <w:pPr>
        <w:spacing w:line="276" w:lineRule="auto"/>
        <w:rPr>
          <w:rFonts w:ascii="Calibri" w:hAnsi="Calibri"/>
        </w:rPr>
      </w:pPr>
    </w:p>
    <w:p w14:paraId="3EACBE37" w14:textId="77777777" w:rsidR="002F6A1E" w:rsidRPr="002F6A1E" w:rsidRDefault="002F6A1E" w:rsidP="002F6A1E">
      <w:pPr>
        <w:spacing w:line="276" w:lineRule="auto"/>
        <w:rPr>
          <w:rFonts w:ascii="Calibri" w:hAnsi="Calibri"/>
        </w:rPr>
      </w:pPr>
      <w:r w:rsidRPr="002F6A1E">
        <w:rPr>
          <w:rFonts w:ascii="Calibri" w:hAnsi="Calibri"/>
        </w:rPr>
        <w:t>“I don’t say this out of need, for I have learned to be content in whatever circumstances I find myself. I know how to make do with little, and I know how to make do with a lot. In any and all circumstances I have learned the secret of being content—whether well fed or hungry, whether in abundance or in need. I am able to do all things through him who strengthens me” (Philippians 4:12-13).</w:t>
      </w:r>
    </w:p>
    <w:p w14:paraId="040A2BDF" w14:textId="77777777" w:rsidR="002F6A1E" w:rsidRPr="002F6A1E" w:rsidRDefault="002F6A1E" w:rsidP="002F6A1E">
      <w:pPr>
        <w:spacing w:line="276" w:lineRule="auto"/>
        <w:rPr>
          <w:rFonts w:ascii="Calibri" w:hAnsi="Calibri"/>
        </w:rPr>
      </w:pPr>
    </w:p>
    <w:p w14:paraId="1541CAC1" w14:textId="77777777" w:rsidR="002F6A1E" w:rsidRPr="002F6A1E" w:rsidRDefault="002F6A1E" w:rsidP="002F6A1E">
      <w:pPr>
        <w:spacing w:line="276" w:lineRule="auto"/>
        <w:rPr>
          <w:rFonts w:ascii="Calibri" w:hAnsi="Calibri"/>
        </w:rPr>
      </w:pPr>
      <w:r w:rsidRPr="002F6A1E">
        <w:rPr>
          <w:rFonts w:ascii="Calibri" w:hAnsi="Calibri"/>
        </w:rPr>
        <w:t xml:space="preserve">The context of this is related around giving. It's related around generosity. The Apostle Paul says, “I've just learned the secret of being content.” What is the secret of being content when you have a little and the secret of being content when you have a lot? In other words, there's stability. My provision doesn't change my confidence in God. I can feel content when I got a lot. I can feel content when I have a little. A lot of people can't say that. A lot of people just say, “I can feel content if I have more than I had last year.” But let me ask you, can you be content when you don't have what you used to have? Can you be content when you're not making the money that you think you should be making, or you're not given the opportunity that you feel like you should be given? </w:t>
      </w:r>
    </w:p>
    <w:p w14:paraId="180BFF32" w14:textId="77777777" w:rsidR="002F6A1E" w:rsidRPr="002F6A1E" w:rsidRDefault="002F6A1E" w:rsidP="002F6A1E">
      <w:pPr>
        <w:spacing w:line="276" w:lineRule="auto"/>
        <w:rPr>
          <w:rFonts w:ascii="Calibri" w:hAnsi="Calibri"/>
        </w:rPr>
      </w:pPr>
    </w:p>
    <w:p w14:paraId="1F49D3AB" w14:textId="0F8090B4" w:rsidR="002F6A1E" w:rsidRPr="002F6A1E" w:rsidRDefault="002F6A1E" w:rsidP="002F6A1E">
      <w:pPr>
        <w:spacing w:line="276" w:lineRule="auto"/>
        <w:rPr>
          <w:rFonts w:ascii="Calibri" w:hAnsi="Calibri"/>
        </w:rPr>
      </w:pPr>
      <w:r w:rsidRPr="002F6A1E">
        <w:rPr>
          <w:rFonts w:ascii="Calibri" w:hAnsi="Calibri"/>
        </w:rPr>
        <w:t>Paul says, “I've learned to be content in all circumstances.” Why? Because he knew God was his helper. When you see God as your enabler and as your helper, it will bring a steady confidence in your own existence that allows you to not be anxious, but allows you to be strengthened and encouraged.</w:t>
      </w:r>
    </w:p>
    <w:p w14:paraId="6E4A0AEE" w14:textId="77777777" w:rsidR="002F6A1E" w:rsidRPr="002F6A1E" w:rsidRDefault="002F6A1E" w:rsidP="002F6A1E">
      <w:pPr>
        <w:spacing w:line="276" w:lineRule="auto"/>
        <w:rPr>
          <w:rFonts w:ascii="Calibri" w:hAnsi="Calibri"/>
        </w:rPr>
      </w:pPr>
    </w:p>
    <w:p w14:paraId="29923510" w14:textId="77777777" w:rsidR="002F6A1E" w:rsidRPr="002F6A1E" w:rsidRDefault="002F6A1E" w:rsidP="002F6A1E">
      <w:pPr>
        <w:spacing w:line="276" w:lineRule="auto"/>
        <w:rPr>
          <w:rFonts w:ascii="Calibri" w:hAnsi="Calibri"/>
        </w:rPr>
      </w:pPr>
      <w:r w:rsidRPr="002F6A1E">
        <w:rPr>
          <w:rFonts w:ascii="Calibri" w:hAnsi="Calibri"/>
        </w:rPr>
        <w:t xml:space="preserve">God is watching out for you. The Lord is your helper. You can be content in all things. </w:t>
      </w:r>
    </w:p>
    <w:p w14:paraId="690A702A" w14:textId="77777777" w:rsidR="002F6A1E" w:rsidRPr="002F6A1E" w:rsidRDefault="002F6A1E" w:rsidP="002F6A1E">
      <w:pPr>
        <w:spacing w:line="276" w:lineRule="auto"/>
        <w:rPr>
          <w:rFonts w:ascii="Calibri" w:hAnsi="Calibri"/>
        </w:rPr>
      </w:pPr>
    </w:p>
    <w:p w14:paraId="523C06C2" w14:textId="77777777" w:rsidR="00687630" w:rsidRPr="002F6A1E" w:rsidRDefault="00687630" w:rsidP="00687630">
      <w:pPr>
        <w:spacing w:line="276" w:lineRule="auto"/>
        <w:rPr>
          <w:rFonts w:ascii="Calibri" w:hAnsi="Calibri"/>
          <w:b/>
          <w:bCs/>
        </w:rPr>
      </w:pPr>
      <w:r w:rsidRPr="002F6A1E">
        <w:rPr>
          <w:rFonts w:ascii="Calibri" w:hAnsi="Calibri"/>
          <w:b/>
          <w:bCs/>
        </w:rPr>
        <w:t>God’s Presence…</w:t>
      </w:r>
    </w:p>
    <w:p w14:paraId="507DF4CA" w14:textId="1ACF5B63" w:rsidR="002F6A1E" w:rsidRPr="002F6A1E" w:rsidRDefault="002F6A1E" w:rsidP="002F6A1E">
      <w:pPr>
        <w:spacing w:line="276" w:lineRule="auto"/>
        <w:rPr>
          <w:rFonts w:ascii="Calibri" w:hAnsi="Calibri"/>
          <w:b/>
          <w:bCs/>
        </w:rPr>
      </w:pPr>
      <w:r w:rsidRPr="002F6A1E">
        <w:rPr>
          <w:rFonts w:ascii="Calibri" w:hAnsi="Calibri"/>
          <w:b/>
          <w:bCs/>
        </w:rPr>
        <w:t>3. Empowers Me When I’m Tempted</w:t>
      </w:r>
      <w:r w:rsidR="008D1B29">
        <w:rPr>
          <w:rFonts w:ascii="Calibri" w:hAnsi="Calibri"/>
          <w:b/>
          <w:bCs/>
        </w:rPr>
        <w:t>.</w:t>
      </w:r>
    </w:p>
    <w:p w14:paraId="0B24DB0D" w14:textId="77777777" w:rsidR="002F6A1E" w:rsidRPr="002F6A1E" w:rsidRDefault="002F6A1E" w:rsidP="002F6A1E">
      <w:pPr>
        <w:spacing w:line="276" w:lineRule="auto"/>
        <w:rPr>
          <w:rFonts w:ascii="Calibri" w:hAnsi="Calibri"/>
        </w:rPr>
      </w:pPr>
    </w:p>
    <w:p w14:paraId="1FF44A41" w14:textId="77777777" w:rsidR="002F6A1E" w:rsidRPr="002F6A1E" w:rsidRDefault="002F6A1E" w:rsidP="002F6A1E">
      <w:pPr>
        <w:spacing w:line="276" w:lineRule="auto"/>
        <w:rPr>
          <w:rFonts w:ascii="Calibri" w:hAnsi="Calibri"/>
        </w:rPr>
      </w:pPr>
      <w:r w:rsidRPr="002F6A1E">
        <w:rPr>
          <w:rFonts w:ascii="Calibri" w:hAnsi="Calibri"/>
        </w:rPr>
        <w:t>He helps me when I’m in need, He comforts me when I’m afraid, and He empowers me when I’m tempted.</w:t>
      </w:r>
    </w:p>
    <w:p w14:paraId="79D172DB" w14:textId="77777777" w:rsidR="002F6A1E" w:rsidRPr="002F6A1E" w:rsidRDefault="002F6A1E" w:rsidP="002F6A1E">
      <w:pPr>
        <w:spacing w:line="276" w:lineRule="auto"/>
        <w:rPr>
          <w:rFonts w:ascii="Calibri" w:hAnsi="Calibri"/>
        </w:rPr>
      </w:pPr>
    </w:p>
    <w:p w14:paraId="73303431" w14:textId="77777777" w:rsidR="002F6A1E" w:rsidRPr="002F6A1E" w:rsidRDefault="002F6A1E" w:rsidP="002F6A1E">
      <w:pPr>
        <w:spacing w:line="276" w:lineRule="auto"/>
        <w:rPr>
          <w:rFonts w:ascii="Calibri" w:hAnsi="Calibri"/>
        </w:rPr>
      </w:pPr>
      <w:r w:rsidRPr="002F6A1E">
        <w:rPr>
          <w:rFonts w:ascii="Calibri" w:hAnsi="Calibri"/>
        </w:rPr>
        <w:lastRenderedPageBreak/>
        <w:t>“No temptation has come upon you except what is common to humanity. But God is faithful; he will not allow you to be tempted beyond what you are able, but with the temptation he will also provide the way out so that you may be able to bear it” (1 Corinthians 10:13).</w:t>
      </w:r>
    </w:p>
    <w:p w14:paraId="1B4F26BA" w14:textId="77777777" w:rsidR="002F6A1E" w:rsidRPr="002F6A1E" w:rsidRDefault="002F6A1E" w:rsidP="002F6A1E">
      <w:pPr>
        <w:spacing w:line="276" w:lineRule="auto"/>
        <w:rPr>
          <w:rFonts w:ascii="Calibri" w:hAnsi="Calibri"/>
        </w:rPr>
      </w:pPr>
    </w:p>
    <w:p w14:paraId="468D68D7" w14:textId="77777777" w:rsidR="002F6A1E" w:rsidRPr="002F6A1E" w:rsidRDefault="002F6A1E" w:rsidP="002F6A1E">
      <w:pPr>
        <w:spacing w:line="276" w:lineRule="auto"/>
        <w:rPr>
          <w:rFonts w:ascii="Calibri" w:hAnsi="Calibri"/>
        </w:rPr>
      </w:pPr>
      <w:r w:rsidRPr="002F6A1E">
        <w:rPr>
          <w:rFonts w:ascii="Calibri" w:hAnsi="Calibri"/>
        </w:rPr>
        <w:t>How do we know that God's presence is with me in temptation? If you go to 1 Corinthians 6:19, which is right before 1 Corinthians 10:13, he says:</w:t>
      </w:r>
    </w:p>
    <w:p w14:paraId="39FBCD95" w14:textId="77777777" w:rsidR="002F6A1E" w:rsidRPr="002F6A1E" w:rsidRDefault="002F6A1E" w:rsidP="002F6A1E">
      <w:pPr>
        <w:spacing w:line="276" w:lineRule="auto"/>
        <w:rPr>
          <w:rFonts w:ascii="Calibri" w:hAnsi="Calibri"/>
        </w:rPr>
      </w:pPr>
    </w:p>
    <w:p w14:paraId="0C0A9FEE" w14:textId="77777777" w:rsidR="002F6A1E" w:rsidRPr="002F6A1E" w:rsidRDefault="002F6A1E" w:rsidP="002F6A1E">
      <w:pPr>
        <w:spacing w:line="276" w:lineRule="auto"/>
        <w:rPr>
          <w:rFonts w:ascii="Calibri" w:hAnsi="Calibri"/>
        </w:rPr>
      </w:pPr>
      <w:r w:rsidRPr="002F6A1E">
        <w:rPr>
          <w:rFonts w:ascii="Calibri" w:hAnsi="Calibri"/>
        </w:rPr>
        <w:t>“Don’t you know that your body is a temple of the Holy Spirit who is in you, whom you have from God?” (1 Corinthians 6:19).</w:t>
      </w:r>
    </w:p>
    <w:p w14:paraId="0EA615ED" w14:textId="77777777" w:rsidR="002F6A1E" w:rsidRPr="002F6A1E" w:rsidRDefault="002F6A1E" w:rsidP="002F6A1E">
      <w:pPr>
        <w:spacing w:line="276" w:lineRule="auto"/>
        <w:rPr>
          <w:rFonts w:ascii="Calibri" w:hAnsi="Calibri"/>
        </w:rPr>
      </w:pPr>
    </w:p>
    <w:p w14:paraId="14A3DBE0" w14:textId="1E34995B" w:rsidR="002F6A1E" w:rsidRPr="002F6A1E" w:rsidRDefault="002F6A1E" w:rsidP="002F6A1E">
      <w:pPr>
        <w:spacing w:line="276" w:lineRule="auto"/>
        <w:rPr>
          <w:rFonts w:ascii="Calibri" w:hAnsi="Calibri"/>
        </w:rPr>
      </w:pPr>
      <w:r w:rsidRPr="002F6A1E">
        <w:rPr>
          <w:rFonts w:ascii="Calibri" w:hAnsi="Calibri"/>
        </w:rPr>
        <w:t xml:space="preserve">In other words, if you're in Christ, if Jesus is in your life, you have the presence of the Holy Spirit, which is the presence of God in you everywhere you go. When you go to work in the morning, guess what? You </w:t>
      </w:r>
      <w:r w:rsidR="00687630">
        <w:rPr>
          <w:rFonts w:ascii="Calibri" w:hAnsi="Calibri"/>
        </w:rPr>
        <w:t>have</w:t>
      </w:r>
      <w:r w:rsidRPr="002F6A1E">
        <w:rPr>
          <w:rFonts w:ascii="Calibri" w:hAnsi="Calibri"/>
        </w:rPr>
        <w:t xml:space="preserve"> the presence of God in you. When you go to bed at night, guess what? Presence of God. When you go to school, students? Presence of God. He's with us everywhere. Because our body is that temple of the Holy Spirit. </w:t>
      </w:r>
    </w:p>
    <w:p w14:paraId="6D36CB62" w14:textId="77777777" w:rsidR="002F6A1E" w:rsidRPr="002F6A1E" w:rsidRDefault="002F6A1E" w:rsidP="002F6A1E">
      <w:pPr>
        <w:spacing w:line="276" w:lineRule="auto"/>
        <w:rPr>
          <w:rFonts w:ascii="Calibri" w:hAnsi="Calibri"/>
        </w:rPr>
      </w:pPr>
    </w:p>
    <w:p w14:paraId="6A25527B" w14:textId="77777777" w:rsidR="002F6A1E" w:rsidRPr="002F6A1E" w:rsidRDefault="002F6A1E" w:rsidP="002F6A1E">
      <w:pPr>
        <w:spacing w:line="276" w:lineRule="auto"/>
        <w:rPr>
          <w:rFonts w:ascii="Calibri" w:hAnsi="Calibri"/>
        </w:rPr>
      </w:pPr>
      <w:r w:rsidRPr="002F6A1E">
        <w:rPr>
          <w:rFonts w:ascii="Calibri" w:hAnsi="Calibri"/>
        </w:rPr>
        <w:t>In the Old Testament, the temple was the place where the presence of God dwelt. But under the new covenant, the Holy Spirit comes into the life of each individual believer. You have the presence of God with you. You got to put your chin up a little higher. You got to quit being so discouraged. You got the Holy Spirit of God within you! That's an amazing thing.</w:t>
      </w:r>
    </w:p>
    <w:p w14:paraId="34DA1778" w14:textId="77777777" w:rsidR="002F6A1E" w:rsidRPr="002F6A1E" w:rsidRDefault="002F6A1E" w:rsidP="002F6A1E">
      <w:pPr>
        <w:spacing w:line="276" w:lineRule="auto"/>
        <w:rPr>
          <w:rFonts w:ascii="Calibri" w:hAnsi="Calibri"/>
        </w:rPr>
      </w:pPr>
    </w:p>
    <w:p w14:paraId="2DC327D1" w14:textId="77777777" w:rsidR="002F6A1E" w:rsidRPr="002F6A1E" w:rsidRDefault="002F6A1E" w:rsidP="002F6A1E">
      <w:pPr>
        <w:spacing w:line="276" w:lineRule="auto"/>
        <w:rPr>
          <w:rFonts w:ascii="Calibri" w:hAnsi="Calibri"/>
        </w:rPr>
      </w:pPr>
      <w:r w:rsidRPr="002F6A1E">
        <w:rPr>
          <w:rFonts w:ascii="Calibri" w:hAnsi="Calibri"/>
        </w:rPr>
        <w:t>Because of that, we don't have to succumb to temptation, like we would otherwise.</w:t>
      </w:r>
    </w:p>
    <w:p w14:paraId="32DB52DF" w14:textId="77777777" w:rsidR="002F6A1E" w:rsidRPr="002F6A1E" w:rsidRDefault="002F6A1E" w:rsidP="002F6A1E">
      <w:pPr>
        <w:spacing w:line="276" w:lineRule="auto"/>
        <w:rPr>
          <w:rFonts w:ascii="Calibri" w:hAnsi="Calibri"/>
        </w:rPr>
      </w:pPr>
    </w:p>
    <w:p w14:paraId="2306F59A" w14:textId="77777777" w:rsidR="002F6A1E" w:rsidRPr="002F6A1E" w:rsidRDefault="002F6A1E" w:rsidP="002F6A1E">
      <w:pPr>
        <w:spacing w:line="276" w:lineRule="auto"/>
        <w:rPr>
          <w:rFonts w:ascii="Calibri" w:hAnsi="Calibri"/>
        </w:rPr>
      </w:pPr>
      <w:r w:rsidRPr="002F6A1E">
        <w:rPr>
          <w:rFonts w:ascii="Calibri" w:hAnsi="Calibri"/>
        </w:rPr>
        <w:t xml:space="preserve">There is no temptation, except what is common to humanity” (1 Corinthians 10:13). </w:t>
      </w:r>
    </w:p>
    <w:p w14:paraId="5D08DE73" w14:textId="77777777" w:rsidR="002F6A1E" w:rsidRPr="002F6A1E" w:rsidRDefault="002F6A1E" w:rsidP="002F6A1E">
      <w:pPr>
        <w:spacing w:line="276" w:lineRule="auto"/>
        <w:rPr>
          <w:rFonts w:ascii="Calibri" w:hAnsi="Calibri"/>
        </w:rPr>
      </w:pPr>
    </w:p>
    <w:p w14:paraId="384AC2E3" w14:textId="77777777" w:rsidR="002F6A1E" w:rsidRPr="002F6A1E" w:rsidRDefault="002F6A1E" w:rsidP="002F6A1E">
      <w:pPr>
        <w:spacing w:line="276" w:lineRule="auto"/>
        <w:rPr>
          <w:rFonts w:ascii="Calibri" w:hAnsi="Calibri"/>
        </w:rPr>
      </w:pPr>
      <w:r w:rsidRPr="002F6A1E">
        <w:rPr>
          <w:rFonts w:ascii="Calibri" w:hAnsi="Calibri"/>
        </w:rPr>
        <w:t xml:space="preserve">In other words, everybody gets tempted. Wouldn't that be awesome if we just went through life and we were like, “I'm never tempted.” The Bible teaches us that we should not put ourselves in places of temptation. You could make choices that bring about more temptation in your life than other temptations. But everybody is going to be tempted. “There's no temptation except which is common to man.” </w:t>
      </w:r>
    </w:p>
    <w:p w14:paraId="27234187" w14:textId="77777777" w:rsidR="002F6A1E" w:rsidRPr="002F6A1E" w:rsidRDefault="002F6A1E" w:rsidP="002F6A1E">
      <w:pPr>
        <w:spacing w:line="276" w:lineRule="auto"/>
        <w:rPr>
          <w:rFonts w:ascii="Calibri" w:hAnsi="Calibri"/>
        </w:rPr>
      </w:pPr>
    </w:p>
    <w:p w14:paraId="0E95A154" w14:textId="77777777" w:rsidR="002F6A1E" w:rsidRPr="002F6A1E" w:rsidRDefault="002F6A1E" w:rsidP="002F6A1E">
      <w:pPr>
        <w:spacing w:line="276" w:lineRule="auto"/>
        <w:rPr>
          <w:rFonts w:ascii="Calibri" w:hAnsi="Calibri"/>
        </w:rPr>
      </w:pPr>
      <w:r w:rsidRPr="002F6A1E">
        <w:rPr>
          <w:rFonts w:ascii="Calibri" w:hAnsi="Calibri"/>
        </w:rPr>
        <w:t>“But God is faithful; he will not allow you to be tempted beyond what you are able” (1 Corinthians 10:13).</w:t>
      </w:r>
    </w:p>
    <w:p w14:paraId="1D5AB95B" w14:textId="77777777" w:rsidR="002F6A1E" w:rsidRPr="002F6A1E" w:rsidRDefault="002F6A1E" w:rsidP="002F6A1E">
      <w:pPr>
        <w:spacing w:line="276" w:lineRule="auto"/>
        <w:rPr>
          <w:rFonts w:ascii="Calibri" w:hAnsi="Calibri"/>
        </w:rPr>
      </w:pPr>
    </w:p>
    <w:p w14:paraId="3C85A77C" w14:textId="77777777" w:rsidR="002F6A1E" w:rsidRPr="002F6A1E" w:rsidRDefault="002F6A1E" w:rsidP="002F6A1E">
      <w:pPr>
        <w:spacing w:line="276" w:lineRule="auto"/>
        <w:rPr>
          <w:rFonts w:ascii="Calibri" w:hAnsi="Calibri"/>
        </w:rPr>
      </w:pPr>
      <w:r w:rsidRPr="002F6A1E">
        <w:rPr>
          <w:rFonts w:ascii="Calibri" w:hAnsi="Calibri"/>
        </w:rPr>
        <w:t xml:space="preserve">It's like the Bible is saying, when you're tempted there is always a fire exit. There's always a way out. It's the presence of God saying, “Go this way, not that way. Date this person, not that person. Don't go down that path.” </w:t>
      </w:r>
    </w:p>
    <w:p w14:paraId="6E770833" w14:textId="77777777" w:rsidR="002F6A1E" w:rsidRPr="002F6A1E" w:rsidRDefault="002F6A1E" w:rsidP="002F6A1E">
      <w:pPr>
        <w:spacing w:line="276" w:lineRule="auto"/>
        <w:rPr>
          <w:rFonts w:ascii="Calibri" w:hAnsi="Calibri"/>
        </w:rPr>
      </w:pPr>
    </w:p>
    <w:p w14:paraId="678289A8" w14:textId="34D9EF79" w:rsidR="002F6A1E" w:rsidRPr="002F6A1E" w:rsidRDefault="002F6A1E" w:rsidP="002F6A1E">
      <w:pPr>
        <w:spacing w:line="276" w:lineRule="auto"/>
        <w:rPr>
          <w:rFonts w:ascii="Calibri" w:hAnsi="Calibri"/>
        </w:rPr>
      </w:pPr>
      <w:r w:rsidRPr="002F6A1E">
        <w:rPr>
          <w:rFonts w:ascii="Calibri" w:hAnsi="Calibri"/>
        </w:rPr>
        <w:t xml:space="preserve">The question is, are we listening to the voice of the Holy Spirit within us when we do get tempted? Because we can tune it out, we can shut it off. Sometimes the Holy Spirit can be screaming at us and we </w:t>
      </w:r>
      <w:proofErr w:type="spellStart"/>
      <w:r w:rsidRPr="002F6A1E">
        <w:rPr>
          <w:rFonts w:ascii="Calibri" w:hAnsi="Calibri"/>
        </w:rPr>
        <w:t>can not</w:t>
      </w:r>
      <w:proofErr w:type="spellEnd"/>
      <w:r w:rsidRPr="002F6A1E">
        <w:rPr>
          <w:rFonts w:ascii="Calibri" w:hAnsi="Calibri"/>
        </w:rPr>
        <w:t xml:space="preserve"> be listening. We </w:t>
      </w:r>
      <w:r w:rsidR="00687630">
        <w:rPr>
          <w:rFonts w:ascii="Calibri" w:hAnsi="Calibri"/>
        </w:rPr>
        <w:t>must</w:t>
      </w:r>
      <w:r w:rsidRPr="002F6A1E">
        <w:rPr>
          <w:rFonts w:ascii="Calibri" w:hAnsi="Calibri"/>
        </w:rPr>
        <w:t xml:space="preserve"> listen to that voice. </w:t>
      </w:r>
    </w:p>
    <w:p w14:paraId="15E7D90F" w14:textId="77777777" w:rsidR="002F6A1E" w:rsidRPr="002F6A1E" w:rsidRDefault="002F6A1E" w:rsidP="002F6A1E">
      <w:pPr>
        <w:spacing w:line="276" w:lineRule="auto"/>
        <w:rPr>
          <w:rFonts w:ascii="Calibri" w:hAnsi="Calibri"/>
        </w:rPr>
      </w:pPr>
    </w:p>
    <w:p w14:paraId="7A7EE4EB" w14:textId="77777777" w:rsidR="002F6A1E" w:rsidRPr="002F6A1E" w:rsidRDefault="002F6A1E" w:rsidP="002F6A1E">
      <w:pPr>
        <w:spacing w:line="276" w:lineRule="auto"/>
        <w:rPr>
          <w:rFonts w:ascii="Calibri" w:hAnsi="Calibri"/>
        </w:rPr>
      </w:pPr>
      <w:r w:rsidRPr="002F6A1E">
        <w:rPr>
          <w:rFonts w:ascii="Calibri" w:hAnsi="Calibri"/>
        </w:rPr>
        <w:t xml:space="preserve">God always makes a way out. There’s never a time in your life where you're tempted beyond what you're able. You may feel you’re right up to the ledge of temptation. There may be some times when you're pressed beyond what you think your capabilities are. But there's always a fire exit. There's always a way of escape. Sometimes that's run. </w:t>
      </w:r>
    </w:p>
    <w:p w14:paraId="71210EB8" w14:textId="77777777" w:rsidR="002F6A1E" w:rsidRPr="002F6A1E" w:rsidRDefault="002F6A1E" w:rsidP="002F6A1E">
      <w:pPr>
        <w:spacing w:line="276" w:lineRule="auto"/>
        <w:rPr>
          <w:rFonts w:ascii="Calibri" w:hAnsi="Calibri"/>
        </w:rPr>
      </w:pPr>
    </w:p>
    <w:p w14:paraId="1C3E92B8" w14:textId="77777777" w:rsidR="002F6A1E" w:rsidRPr="002F6A1E" w:rsidRDefault="002F6A1E" w:rsidP="002F6A1E">
      <w:pPr>
        <w:spacing w:line="276" w:lineRule="auto"/>
        <w:rPr>
          <w:rFonts w:ascii="Calibri" w:hAnsi="Calibri"/>
        </w:rPr>
      </w:pPr>
      <w:r w:rsidRPr="002F6A1E">
        <w:rPr>
          <w:rFonts w:ascii="Calibri" w:hAnsi="Calibri"/>
        </w:rPr>
        <w:t>That's the Joseph method. Remember Joseph in the Old Testament? He got tempted. His boss' wife started hitting on him, what did he do?</w:t>
      </w:r>
      <w:r w:rsidRPr="002F6A1E">
        <w:rPr>
          <w:rFonts w:ascii="Calibri" w:hAnsi="Calibri"/>
          <w:i/>
          <w:iCs/>
        </w:rPr>
        <w:t xml:space="preserve"> </w:t>
      </w:r>
      <w:r w:rsidRPr="002F6A1E">
        <w:rPr>
          <w:rFonts w:ascii="Calibri" w:hAnsi="Calibri"/>
        </w:rPr>
        <w:t xml:space="preserve">He put on the Nike Airs and he hustled out of there. Running is a great thing. But there's always a way of escape. There's always a way out. </w:t>
      </w:r>
    </w:p>
    <w:p w14:paraId="278F69A6" w14:textId="77777777" w:rsidR="002F6A1E" w:rsidRPr="002F6A1E" w:rsidRDefault="002F6A1E" w:rsidP="002F6A1E">
      <w:pPr>
        <w:spacing w:line="276" w:lineRule="auto"/>
        <w:rPr>
          <w:rFonts w:ascii="Calibri" w:hAnsi="Calibri"/>
        </w:rPr>
      </w:pPr>
    </w:p>
    <w:p w14:paraId="43D4BFC0" w14:textId="77777777" w:rsidR="002F6A1E" w:rsidRPr="002F6A1E" w:rsidRDefault="002F6A1E" w:rsidP="002F6A1E">
      <w:pPr>
        <w:spacing w:line="276" w:lineRule="auto"/>
        <w:rPr>
          <w:rFonts w:ascii="Calibri" w:hAnsi="Calibri"/>
        </w:rPr>
      </w:pPr>
      <w:r w:rsidRPr="002F6A1E">
        <w:rPr>
          <w:rFonts w:ascii="Calibri" w:hAnsi="Calibri"/>
        </w:rPr>
        <w:t xml:space="preserve">God is watching us when we're tempted. Think about this for a moment. How would it begin to change the choices that we make if we really believed that God was watching everything that we did? Would it change some of the conversations that you have with people at the office or would it change the way that you interacted with your spouse or your children? What would you do differently if you really believed that the Lord was listening and watching the things that you do and say? I’ll tell you what, it's kind of a creepy thought. </w:t>
      </w:r>
    </w:p>
    <w:p w14:paraId="53CCF64D" w14:textId="77777777" w:rsidR="002F6A1E" w:rsidRPr="002F6A1E" w:rsidRDefault="002F6A1E" w:rsidP="002F6A1E">
      <w:pPr>
        <w:spacing w:line="276" w:lineRule="auto"/>
        <w:rPr>
          <w:rFonts w:ascii="Calibri" w:hAnsi="Calibri"/>
        </w:rPr>
      </w:pPr>
    </w:p>
    <w:p w14:paraId="7911C1BC" w14:textId="737A7709" w:rsidR="002F6A1E" w:rsidRPr="002F6A1E" w:rsidRDefault="002F6A1E" w:rsidP="002F6A1E">
      <w:pPr>
        <w:spacing w:line="276" w:lineRule="auto"/>
        <w:rPr>
          <w:rFonts w:ascii="Calibri" w:hAnsi="Calibri"/>
        </w:rPr>
      </w:pPr>
      <w:r w:rsidRPr="002F6A1E">
        <w:rPr>
          <w:rFonts w:ascii="Calibri" w:hAnsi="Calibri"/>
        </w:rPr>
        <w:t xml:space="preserve">Gena and I were staying at a </w:t>
      </w:r>
      <w:proofErr w:type="spellStart"/>
      <w:r w:rsidRPr="002F6A1E">
        <w:rPr>
          <w:rFonts w:ascii="Calibri" w:hAnsi="Calibri"/>
        </w:rPr>
        <w:t>Vrbo</w:t>
      </w:r>
      <w:proofErr w:type="spellEnd"/>
      <w:r w:rsidRPr="002F6A1E">
        <w:rPr>
          <w:rFonts w:ascii="Calibri" w:hAnsi="Calibri"/>
        </w:rPr>
        <w:t xml:space="preserve"> in Texas earlier this summer. It was this really cool old house. The</w:t>
      </w:r>
      <w:r w:rsidR="008D1B29">
        <w:rPr>
          <w:rFonts w:ascii="Calibri" w:hAnsi="Calibri"/>
        </w:rPr>
        <w:t xml:space="preserve"> owners</w:t>
      </w:r>
      <w:r w:rsidRPr="002F6A1E">
        <w:rPr>
          <w:rFonts w:ascii="Calibri" w:hAnsi="Calibri"/>
        </w:rPr>
        <w:t xml:space="preserve"> made it into three different units, but we were the only people that were there. They had this back patio with all these cool lights, a firepit, a rock garden, these cool trees, and all that. We were sitting out there. We'd had a really nice dinner. We were just having a great time. I reached over and I cuddled up next to my wife and put my arm around her. Right as I did so, I looked over my shoulder and there was a video camera that was there with a red light on. You want to talk about a mood breaker. I looked over my other shoulder and there was another camera and the red light was on too. I thought, “There's some geeky dude in Vermont eating a peanut butter and jelly sandwich, watching me cuddle up next to my wife.” It’s kind of uncomfortable. It changed things. I knew people were watching.</w:t>
      </w:r>
    </w:p>
    <w:p w14:paraId="39423A5D" w14:textId="77777777" w:rsidR="002F6A1E" w:rsidRPr="002F6A1E" w:rsidRDefault="002F6A1E" w:rsidP="002F6A1E">
      <w:pPr>
        <w:spacing w:line="276" w:lineRule="auto"/>
        <w:rPr>
          <w:rFonts w:ascii="Calibri" w:hAnsi="Calibri"/>
        </w:rPr>
      </w:pPr>
    </w:p>
    <w:p w14:paraId="3CC5DF5F" w14:textId="6A3F5EA0" w:rsidR="002F6A1E" w:rsidRPr="002F6A1E" w:rsidRDefault="002F6A1E" w:rsidP="002F6A1E">
      <w:pPr>
        <w:spacing w:line="276" w:lineRule="auto"/>
        <w:rPr>
          <w:rFonts w:ascii="Calibri" w:hAnsi="Calibri"/>
        </w:rPr>
      </w:pPr>
      <w:r w:rsidRPr="002F6A1E">
        <w:rPr>
          <w:rFonts w:ascii="Calibri" w:hAnsi="Calibri"/>
        </w:rPr>
        <w:t xml:space="preserve">A few years ago Gena and I were at the movies. I snuck in a can of Coca Cola because you know they charge $8-10 for a soda. Do you guys ever sneak food in? It's a lot cheaper that way. Did you know you can go you can go spend </w:t>
      </w:r>
      <w:r w:rsidR="00687630">
        <w:rPr>
          <w:rFonts w:ascii="Calibri" w:hAnsi="Calibri"/>
        </w:rPr>
        <w:t>.</w:t>
      </w:r>
      <w:r w:rsidRPr="002F6A1E">
        <w:rPr>
          <w:rFonts w:ascii="Calibri" w:hAnsi="Calibri"/>
        </w:rPr>
        <w:t xml:space="preserve">99 cents on some junior mints or milk duds over at the grocery store and then you can… Anyway, I'm going to get off on that. I had a soda. I had snuck it in there under my jacket. I did a stellar job. I was really proud. I'm sitting there, it's the middle </w:t>
      </w:r>
      <w:r w:rsidRPr="002F6A1E">
        <w:rPr>
          <w:rFonts w:ascii="Calibri" w:hAnsi="Calibri"/>
        </w:rPr>
        <w:lastRenderedPageBreak/>
        <w:t>of the movie and the manager of the movie theater comes over and goes, “I see that Coke can that you have. That is a violation of our policies. I'm going to act like I didn't see it. I'm going to leave the theater. But when I come back, I expect that that will be thrown away in the trash can and that you'll never do that again.” I was like, “My goodness! The pastor can't get away with anything!” Maybe you’ve felt that way before.</w:t>
      </w:r>
      <w:r w:rsidR="00687630">
        <w:rPr>
          <w:rFonts w:ascii="Calibri" w:hAnsi="Calibri"/>
        </w:rPr>
        <w:t xml:space="preserve"> </w:t>
      </w:r>
    </w:p>
    <w:p w14:paraId="0E171455" w14:textId="77777777" w:rsidR="002F6A1E" w:rsidRPr="002F6A1E" w:rsidRDefault="002F6A1E" w:rsidP="002F6A1E">
      <w:pPr>
        <w:spacing w:line="276" w:lineRule="auto"/>
        <w:rPr>
          <w:rFonts w:ascii="Calibri" w:hAnsi="Calibri"/>
        </w:rPr>
      </w:pPr>
    </w:p>
    <w:p w14:paraId="2673CC09" w14:textId="77777777" w:rsidR="002F6A1E" w:rsidRPr="002F6A1E" w:rsidRDefault="002F6A1E" w:rsidP="002F6A1E">
      <w:pPr>
        <w:spacing w:line="276" w:lineRule="auto"/>
        <w:rPr>
          <w:rFonts w:ascii="Calibri" w:hAnsi="Calibri"/>
        </w:rPr>
      </w:pPr>
      <w:r w:rsidRPr="002F6A1E">
        <w:rPr>
          <w:rFonts w:ascii="Calibri" w:hAnsi="Calibri"/>
        </w:rPr>
        <w:t xml:space="preserve">God's always watching. God's watching the things that we say. God's watching the things that we do. I wonder how many changes it would make in our own behavior if we just thought about that. Like before we lash out, “Uh oh, God's listening in.” Before I lose my cool </w:t>
      </w:r>
      <w:r w:rsidRPr="002F6A1E">
        <w:rPr>
          <w:rFonts w:ascii="Calibri" w:hAnsi="Calibri"/>
          <w:i/>
          <w:iCs/>
        </w:rPr>
        <w:t xml:space="preserve">[whispering], </w:t>
      </w:r>
      <w:r w:rsidRPr="002F6A1E">
        <w:rPr>
          <w:rFonts w:ascii="Calibri" w:hAnsi="Calibri"/>
        </w:rPr>
        <w:t xml:space="preserve">“God's here. I can't do that.” </w:t>
      </w:r>
    </w:p>
    <w:p w14:paraId="43672FDD" w14:textId="77777777" w:rsidR="002F6A1E" w:rsidRPr="002F6A1E" w:rsidRDefault="002F6A1E" w:rsidP="002F6A1E">
      <w:pPr>
        <w:spacing w:line="276" w:lineRule="auto"/>
        <w:rPr>
          <w:rFonts w:ascii="Calibri" w:hAnsi="Calibri"/>
        </w:rPr>
      </w:pPr>
    </w:p>
    <w:p w14:paraId="68A40CC5" w14:textId="77777777" w:rsidR="002F6A1E" w:rsidRPr="002F6A1E" w:rsidRDefault="002F6A1E" w:rsidP="002F6A1E">
      <w:pPr>
        <w:spacing w:line="276" w:lineRule="auto"/>
        <w:rPr>
          <w:rFonts w:ascii="Calibri" w:hAnsi="Calibri"/>
        </w:rPr>
      </w:pPr>
      <w:r w:rsidRPr="002F6A1E">
        <w:rPr>
          <w:rFonts w:ascii="Calibri" w:hAnsi="Calibri"/>
        </w:rPr>
        <w:t>A few years ago, Gena said, “Ryan, did you run a red light?” I was like, “What are you talking about?” She handed me this paper from the city of Denver. I looked at it and I was like, “I didn't run a red light.” She handed me the paper and I looked at it. It was a picture of me in my Toyota 4Runner. It was a great photo, by the way. I had a big smile on my face. It had the time and it had the date and had the intersection. I was like, “Last month I went to the chiropractor and his office is right down the street from that.” As I thought about it, I thought, “I don't have any excuses. I'm totally busted. There's a photo. I can't argue. It's all right there.”</w:t>
      </w:r>
    </w:p>
    <w:p w14:paraId="788AD973" w14:textId="77777777" w:rsidR="002F6A1E" w:rsidRPr="002F6A1E" w:rsidRDefault="002F6A1E" w:rsidP="002F6A1E">
      <w:pPr>
        <w:spacing w:line="276" w:lineRule="auto"/>
        <w:rPr>
          <w:rFonts w:ascii="Calibri" w:hAnsi="Calibri"/>
        </w:rPr>
      </w:pPr>
    </w:p>
    <w:p w14:paraId="01C50299" w14:textId="24787B7B" w:rsidR="002F6A1E" w:rsidRPr="002F6A1E" w:rsidRDefault="008D1B29" w:rsidP="002F6A1E">
      <w:pPr>
        <w:spacing w:line="276" w:lineRule="auto"/>
        <w:rPr>
          <w:rFonts w:ascii="Calibri" w:hAnsi="Calibri"/>
        </w:rPr>
      </w:pPr>
      <w:r>
        <w:rPr>
          <w:rFonts w:ascii="Calibri" w:hAnsi="Calibri"/>
        </w:rPr>
        <w:t xml:space="preserve">Now </w:t>
      </w:r>
      <w:r w:rsidR="002F6A1E" w:rsidRPr="002F6A1E">
        <w:rPr>
          <w:rFonts w:ascii="Calibri" w:hAnsi="Calibri"/>
        </w:rPr>
        <w:t xml:space="preserve">I'm paranoid whenever I go to the chiropractor. I drive like 10 miles an hour because I'm afraid that the cameras are going to get me one way or the other. I never know whether to stop or to gun it or what to do. It makes me a lot more cautious. </w:t>
      </w:r>
    </w:p>
    <w:p w14:paraId="7E0157C2" w14:textId="77777777" w:rsidR="002F6A1E" w:rsidRPr="002F6A1E" w:rsidRDefault="002F6A1E" w:rsidP="002F6A1E">
      <w:pPr>
        <w:spacing w:line="276" w:lineRule="auto"/>
        <w:rPr>
          <w:rFonts w:ascii="Calibri" w:hAnsi="Calibri"/>
        </w:rPr>
      </w:pPr>
    </w:p>
    <w:p w14:paraId="1490A5D1" w14:textId="77777777" w:rsidR="002F6A1E" w:rsidRPr="002F6A1E" w:rsidRDefault="002F6A1E" w:rsidP="002F6A1E">
      <w:pPr>
        <w:spacing w:line="276" w:lineRule="auto"/>
        <w:rPr>
          <w:rFonts w:ascii="Calibri" w:hAnsi="Calibri"/>
        </w:rPr>
      </w:pPr>
      <w:r w:rsidRPr="002F6A1E">
        <w:rPr>
          <w:rFonts w:ascii="Calibri" w:hAnsi="Calibri"/>
        </w:rPr>
        <w:t xml:space="preserve">I wonder how much more cautious we would be in our own choices if we just recognized and realized God is watching. </w:t>
      </w:r>
    </w:p>
    <w:p w14:paraId="0C36028B" w14:textId="77777777" w:rsidR="002F6A1E" w:rsidRPr="002F6A1E" w:rsidRDefault="002F6A1E" w:rsidP="002F6A1E">
      <w:pPr>
        <w:spacing w:line="276" w:lineRule="auto"/>
        <w:rPr>
          <w:rFonts w:ascii="Calibri" w:hAnsi="Calibri"/>
        </w:rPr>
      </w:pPr>
    </w:p>
    <w:p w14:paraId="0F0C4A24" w14:textId="77777777" w:rsidR="002F6A1E" w:rsidRPr="002F6A1E" w:rsidRDefault="002F6A1E" w:rsidP="002F6A1E">
      <w:pPr>
        <w:spacing w:line="276" w:lineRule="auto"/>
        <w:rPr>
          <w:rFonts w:ascii="Calibri" w:hAnsi="Calibri"/>
        </w:rPr>
      </w:pPr>
      <w:r w:rsidRPr="002F6A1E">
        <w:rPr>
          <w:rFonts w:ascii="Calibri" w:hAnsi="Calibri"/>
        </w:rPr>
        <w:t xml:space="preserve">Maybe we would make some new friends. Maybe we would leave some places that we normally go. Maybe we would quit making excuses. All these things begin to change our motivations and change our decisions. </w:t>
      </w:r>
    </w:p>
    <w:p w14:paraId="65851108" w14:textId="77777777" w:rsidR="002F6A1E" w:rsidRPr="002F6A1E" w:rsidRDefault="002F6A1E" w:rsidP="002F6A1E">
      <w:pPr>
        <w:spacing w:line="276" w:lineRule="auto"/>
        <w:rPr>
          <w:rFonts w:ascii="Calibri" w:hAnsi="Calibri"/>
        </w:rPr>
      </w:pPr>
    </w:p>
    <w:p w14:paraId="3CEB4476" w14:textId="77777777" w:rsidR="002F6A1E" w:rsidRPr="002F6A1E" w:rsidRDefault="002F6A1E" w:rsidP="002F6A1E">
      <w:pPr>
        <w:spacing w:line="276" w:lineRule="auto"/>
        <w:rPr>
          <w:rFonts w:ascii="Calibri" w:hAnsi="Calibri"/>
        </w:rPr>
      </w:pPr>
      <w:r w:rsidRPr="002F6A1E">
        <w:rPr>
          <w:rFonts w:ascii="Calibri" w:hAnsi="Calibri"/>
        </w:rPr>
        <w:t>“Nothing in all creation is hidden from God’s sight. Everything is uncovered and laid bare before the eyes of him to whom we must give account” (Hebrews 4:13).</w:t>
      </w:r>
    </w:p>
    <w:p w14:paraId="28AE3391" w14:textId="77777777" w:rsidR="002F6A1E" w:rsidRPr="002F6A1E" w:rsidRDefault="002F6A1E" w:rsidP="002F6A1E">
      <w:pPr>
        <w:spacing w:line="276" w:lineRule="auto"/>
        <w:rPr>
          <w:rFonts w:ascii="Calibri" w:hAnsi="Calibri"/>
        </w:rPr>
      </w:pPr>
    </w:p>
    <w:p w14:paraId="3DFD0D34" w14:textId="77777777" w:rsidR="002F6A1E" w:rsidRPr="002F6A1E" w:rsidRDefault="002F6A1E" w:rsidP="002F6A1E">
      <w:pPr>
        <w:spacing w:line="276" w:lineRule="auto"/>
        <w:rPr>
          <w:rFonts w:ascii="Calibri" w:hAnsi="Calibri"/>
        </w:rPr>
      </w:pPr>
      <w:r w:rsidRPr="002F6A1E">
        <w:rPr>
          <w:rFonts w:ascii="Calibri" w:hAnsi="Calibri"/>
        </w:rPr>
        <w:t xml:space="preserve">Here’s what's so crazy. God sees every choice and decision that you've made, but God still loves you. Is that incredible? God's love for you is not based on ignorance. God's love for you is not based on a lack of knowledge. God knows everything. God sees everything. He sees all the </w:t>
      </w:r>
      <w:r w:rsidRPr="002F6A1E">
        <w:rPr>
          <w:rFonts w:ascii="Calibri" w:hAnsi="Calibri"/>
        </w:rPr>
        <w:lastRenderedPageBreak/>
        <w:t xml:space="preserve">mistakes, and He sees all the shortcomings and He still loves you. It's amazing. That's why God sent His Son Jesus to die on the cross, to rise from the grave on the third day. God loves you. </w:t>
      </w:r>
    </w:p>
    <w:p w14:paraId="2FF06154" w14:textId="77777777" w:rsidR="002F6A1E" w:rsidRPr="002F6A1E" w:rsidRDefault="002F6A1E" w:rsidP="002F6A1E">
      <w:pPr>
        <w:spacing w:line="276" w:lineRule="auto"/>
        <w:rPr>
          <w:rFonts w:ascii="Calibri" w:hAnsi="Calibri"/>
        </w:rPr>
      </w:pPr>
    </w:p>
    <w:p w14:paraId="33D29A66" w14:textId="77777777" w:rsidR="002F6A1E" w:rsidRPr="002F6A1E" w:rsidRDefault="002F6A1E" w:rsidP="002F6A1E">
      <w:pPr>
        <w:spacing w:line="276" w:lineRule="auto"/>
        <w:rPr>
          <w:rFonts w:ascii="Calibri" w:hAnsi="Calibri"/>
        </w:rPr>
      </w:pPr>
      <w:r w:rsidRPr="002F6A1E">
        <w:rPr>
          <w:rFonts w:ascii="Calibri" w:hAnsi="Calibri"/>
        </w:rPr>
        <w:t xml:space="preserve">It empowers me when I'm tempted. It's a good thing to think about. God is with me. God is there. God is in the back seat watching me. God is listening in. God is sitting in the chair next to me in the board meeting. Whatever it is, God is there. </w:t>
      </w:r>
    </w:p>
    <w:p w14:paraId="317A0E73" w14:textId="77777777" w:rsidR="002F6A1E" w:rsidRPr="002F6A1E" w:rsidRDefault="002F6A1E" w:rsidP="002F6A1E">
      <w:pPr>
        <w:spacing w:line="276" w:lineRule="auto"/>
        <w:rPr>
          <w:rFonts w:ascii="Calibri" w:hAnsi="Calibri"/>
        </w:rPr>
      </w:pPr>
    </w:p>
    <w:p w14:paraId="20D0CA3C" w14:textId="77777777" w:rsidR="00BD5A51" w:rsidRPr="002F6A1E" w:rsidRDefault="00BD5A51" w:rsidP="00BD5A51">
      <w:pPr>
        <w:spacing w:line="276" w:lineRule="auto"/>
        <w:rPr>
          <w:rFonts w:ascii="Calibri" w:hAnsi="Calibri"/>
          <w:b/>
          <w:bCs/>
        </w:rPr>
      </w:pPr>
      <w:r w:rsidRPr="002F6A1E">
        <w:rPr>
          <w:rFonts w:ascii="Calibri" w:hAnsi="Calibri"/>
          <w:b/>
          <w:bCs/>
        </w:rPr>
        <w:t>God’s Presence…</w:t>
      </w:r>
    </w:p>
    <w:p w14:paraId="06FE9AA4" w14:textId="4D5040B6" w:rsidR="002F6A1E" w:rsidRPr="002F6A1E" w:rsidRDefault="002F6A1E" w:rsidP="002F6A1E">
      <w:pPr>
        <w:spacing w:line="276" w:lineRule="auto"/>
        <w:rPr>
          <w:rFonts w:ascii="Calibri" w:hAnsi="Calibri"/>
          <w:b/>
          <w:bCs/>
        </w:rPr>
      </w:pPr>
      <w:r w:rsidRPr="002F6A1E">
        <w:rPr>
          <w:rFonts w:ascii="Calibri" w:hAnsi="Calibri"/>
          <w:b/>
          <w:bCs/>
        </w:rPr>
        <w:t>4. Assures Me When I’m Alone</w:t>
      </w:r>
      <w:r w:rsidR="008D1B29">
        <w:rPr>
          <w:rFonts w:ascii="Calibri" w:hAnsi="Calibri"/>
          <w:b/>
          <w:bCs/>
        </w:rPr>
        <w:t>.</w:t>
      </w:r>
    </w:p>
    <w:p w14:paraId="707F26EB" w14:textId="77777777" w:rsidR="002F6A1E" w:rsidRPr="002F6A1E" w:rsidRDefault="002F6A1E" w:rsidP="002F6A1E">
      <w:pPr>
        <w:spacing w:line="276" w:lineRule="auto"/>
        <w:rPr>
          <w:rFonts w:ascii="Calibri" w:hAnsi="Calibri"/>
        </w:rPr>
      </w:pPr>
    </w:p>
    <w:p w14:paraId="5904FF0E" w14:textId="77777777" w:rsidR="002F6A1E" w:rsidRPr="002F6A1E" w:rsidRDefault="002F6A1E" w:rsidP="002F6A1E">
      <w:pPr>
        <w:spacing w:line="276" w:lineRule="auto"/>
        <w:rPr>
          <w:rFonts w:ascii="Calibri" w:hAnsi="Calibri"/>
        </w:rPr>
      </w:pPr>
      <w:r w:rsidRPr="002F6A1E">
        <w:rPr>
          <w:rFonts w:ascii="Calibri" w:hAnsi="Calibri"/>
        </w:rPr>
        <w:t>You might feel alone because maybe you're aging and getting older. You might feel alone because you're sick. You might feel alone because maybe you don't have all the family around you that you wish that you did. Maybe you live in a different city. Maybe you just moved somewhere and you're starting a new school and a new chapter of life. You just feel alone. It's in those moments that God wants us to remember that He is the one who is always with us. When we are lonely, we are never alone.</w:t>
      </w:r>
    </w:p>
    <w:p w14:paraId="2FB99554" w14:textId="77777777" w:rsidR="002F6A1E" w:rsidRPr="002F6A1E" w:rsidRDefault="002F6A1E" w:rsidP="002F6A1E">
      <w:pPr>
        <w:spacing w:line="276" w:lineRule="auto"/>
        <w:rPr>
          <w:rFonts w:ascii="Calibri" w:hAnsi="Calibri"/>
        </w:rPr>
      </w:pPr>
    </w:p>
    <w:p w14:paraId="7DA277CD" w14:textId="77777777" w:rsidR="002F6A1E" w:rsidRPr="002F6A1E" w:rsidRDefault="002F6A1E" w:rsidP="002F6A1E">
      <w:pPr>
        <w:spacing w:line="276" w:lineRule="auto"/>
        <w:rPr>
          <w:rFonts w:ascii="Calibri" w:hAnsi="Calibri"/>
        </w:rPr>
      </w:pPr>
      <w:r w:rsidRPr="002F6A1E">
        <w:rPr>
          <w:rFonts w:ascii="Calibri" w:hAnsi="Calibri"/>
        </w:rPr>
        <w:t>“The Lord is the one who will go before you. He will be with you; he will not leave you or abandon you. Do not be afraid or discouraged” (Deuteronomy 31:8).</w:t>
      </w:r>
    </w:p>
    <w:p w14:paraId="5CDAEDD4" w14:textId="77777777" w:rsidR="002F6A1E" w:rsidRPr="002F6A1E" w:rsidRDefault="002F6A1E" w:rsidP="002F6A1E">
      <w:pPr>
        <w:spacing w:line="276" w:lineRule="auto"/>
        <w:rPr>
          <w:rFonts w:ascii="Calibri" w:hAnsi="Calibri"/>
        </w:rPr>
      </w:pPr>
    </w:p>
    <w:p w14:paraId="55E2CFAE" w14:textId="77777777" w:rsidR="002F6A1E" w:rsidRPr="002F6A1E" w:rsidRDefault="002F6A1E" w:rsidP="002F6A1E">
      <w:pPr>
        <w:spacing w:line="276" w:lineRule="auto"/>
        <w:rPr>
          <w:rFonts w:ascii="Calibri" w:hAnsi="Calibri"/>
        </w:rPr>
      </w:pPr>
      <w:r w:rsidRPr="002F6A1E">
        <w:rPr>
          <w:rFonts w:ascii="Calibri" w:hAnsi="Calibri"/>
        </w:rPr>
        <w:t xml:space="preserve">In other words, God is my constant companion. People may hurt us, people may disappoint us, people may abandon us, but God is always with us. That brings us great joy. </w:t>
      </w:r>
    </w:p>
    <w:p w14:paraId="7946351A" w14:textId="77777777" w:rsidR="002F6A1E" w:rsidRPr="002F6A1E" w:rsidRDefault="002F6A1E" w:rsidP="002F6A1E">
      <w:pPr>
        <w:spacing w:line="276" w:lineRule="auto"/>
        <w:rPr>
          <w:rFonts w:ascii="Calibri" w:hAnsi="Calibri"/>
        </w:rPr>
      </w:pPr>
    </w:p>
    <w:p w14:paraId="1570200F" w14:textId="77777777" w:rsidR="002F6A1E" w:rsidRPr="002F6A1E" w:rsidRDefault="002F6A1E" w:rsidP="002F6A1E">
      <w:pPr>
        <w:spacing w:line="276" w:lineRule="auto"/>
        <w:rPr>
          <w:rFonts w:ascii="Calibri" w:hAnsi="Calibri"/>
        </w:rPr>
      </w:pPr>
      <w:r w:rsidRPr="002F6A1E">
        <w:rPr>
          <w:rFonts w:ascii="Calibri" w:hAnsi="Calibri"/>
        </w:rPr>
        <w:t>“You reveal the path of life to me; in your presence is abundant joy; at your right hand are eternal pleasures” (Psalm 16:11).</w:t>
      </w:r>
    </w:p>
    <w:p w14:paraId="098A8B70" w14:textId="77777777" w:rsidR="002F6A1E" w:rsidRPr="002F6A1E" w:rsidRDefault="002F6A1E" w:rsidP="002F6A1E">
      <w:pPr>
        <w:spacing w:line="276" w:lineRule="auto"/>
        <w:rPr>
          <w:rFonts w:ascii="Calibri" w:hAnsi="Calibri"/>
        </w:rPr>
      </w:pPr>
    </w:p>
    <w:p w14:paraId="2313ECB4" w14:textId="7CD3F5F2" w:rsidR="002F6A1E" w:rsidRPr="002F6A1E" w:rsidRDefault="002F6A1E" w:rsidP="002F6A1E">
      <w:pPr>
        <w:spacing w:line="276" w:lineRule="auto"/>
        <w:rPr>
          <w:rFonts w:ascii="Calibri" w:hAnsi="Calibri"/>
        </w:rPr>
      </w:pPr>
      <w:r w:rsidRPr="002F6A1E">
        <w:rPr>
          <w:rFonts w:ascii="Calibri" w:hAnsi="Calibri"/>
        </w:rPr>
        <w:t xml:space="preserve">In other words, when you have the presence of God in your life, what does it bring? It brings about joy because I'm not alone. I don't have to be discouraged. I don't have to be defeated. Maybe some things aren't going the way that I maybe planned it out in my head or maybe the way that I thought or wished it would have gone. But I had the presence of God with me. When the presence of God is with me, it brings about great joy. </w:t>
      </w:r>
    </w:p>
    <w:p w14:paraId="4E6C84E4" w14:textId="77777777" w:rsidR="002F6A1E" w:rsidRPr="002F6A1E" w:rsidRDefault="002F6A1E" w:rsidP="002F6A1E">
      <w:pPr>
        <w:spacing w:line="276" w:lineRule="auto"/>
        <w:rPr>
          <w:rFonts w:ascii="Calibri" w:hAnsi="Calibri"/>
        </w:rPr>
      </w:pPr>
    </w:p>
    <w:p w14:paraId="3432EDF4" w14:textId="77777777" w:rsidR="002F6A1E" w:rsidRPr="002F6A1E" w:rsidRDefault="002F6A1E" w:rsidP="002F6A1E">
      <w:pPr>
        <w:spacing w:line="276" w:lineRule="auto"/>
        <w:rPr>
          <w:rFonts w:ascii="Calibri" w:hAnsi="Calibri"/>
        </w:rPr>
      </w:pPr>
      <w:r w:rsidRPr="002F6A1E">
        <w:rPr>
          <w:rFonts w:ascii="Calibri" w:hAnsi="Calibri"/>
        </w:rPr>
        <w:t xml:space="preserve">Our challenge this week is to remember God's presence. God's watching. </w:t>
      </w:r>
      <w:proofErr w:type="gramStart"/>
      <w:r w:rsidRPr="002F6A1E">
        <w:rPr>
          <w:rFonts w:ascii="Calibri" w:hAnsi="Calibri"/>
        </w:rPr>
        <w:t>God's</w:t>
      </w:r>
      <w:proofErr w:type="gramEnd"/>
      <w:r w:rsidRPr="002F6A1E">
        <w:rPr>
          <w:rFonts w:ascii="Calibri" w:hAnsi="Calibri"/>
        </w:rPr>
        <w:t xml:space="preserve"> with us. God's presence comforts us when we're afraid. It helps us when we're in need. It empowers us when we're tempted. It assures us when we're alone. God is with us everywhere we go. I can never go a place without God. </w:t>
      </w:r>
    </w:p>
    <w:p w14:paraId="20DF7C4A" w14:textId="77777777" w:rsidR="002F6A1E" w:rsidRPr="002F6A1E" w:rsidRDefault="002F6A1E" w:rsidP="002F6A1E">
      <w:pPr>
        <w:spacing w:line="276" w:lineRule="auto"/>
        <w:rPr>
          <w:rFonts w:ascii="Calibri" w:hAnsi="Calibri"/>
        </w:rPr>
      </w:pPr>
    </w:p>
    <w:p w14:paraId="4EC1E1F2" w14:textId="5030A716" w:rsidR="002F6A1E" w:rsidRPr="002F6A1E" w:rsidRDefault="002F6A1E" w:rsidP="002F6A1E">
      <w:pPr>
        <w:spacing w:line="276" w:lineRule="auto"/>
        <w:rPr>
          <w:rFonts w:ascii="Calibri" w:hAnsi="Calibri"/>
          <w:sz w:val="28"/>
          <w:szCs w:val="28"/>
        </w:rPr>
      </w:pPr>
      <w:r w:rsidRPr="002F6A1E">
        <w:rPr>
          <w:rFonts w:ascii="Calibri" w:hAnsi="Calibri"/>
        </w:rPr>
        <w:br w:type="page"/>
      </w:r>
      <w:r w:rsidRPr="002F6A1E">
        <w:rPr>
          <w:rFonts w:ascii="Calibri" w:hAnsi="Calibri"/>
          <w:b/>
          <w:bCs/>
          <w:sz w:val="28"/>
          <w:szCs w:val="28"/>
          <w:u w:val="single"/>
        </w:rPr>
        <w:lastRenderedPageBreak/>
        <w:t>OUTLINE</w:t>
      </w:r>
    </w:p>
    <w:p w14:paraId="7F05D189" w14:textId="77777777" w:rsidR="002F6A1E" w:rsidRPr="002F6A1E" w:rsidRDefault="002F6A1E" w:rsidP="002F6A1E">
      <w:pPr>
        <w:spacing w:line="276" w:lineRule="auto"/>
        <w:rPr>
          <w:rFonts w:ascii="Calibri" w:hAnsi="Calibri"/>
        </w:rPr>
      </w:pPr>
    </w:p>
    <w:p w14:paraId="1D445FB2" w14:textId="77777777" w:rsidR="002F6A1E" w:rsidRPr="002F6A1E" w:rsidRDefault="002F6A1E" w:rsidP="002F6A1E">
      <w:pPr>
        <w:spacing w:line="276" w:lineRule="auto"/>
        <w:rPr>
          <w:rFonts w:ascii="Calibri" w:hAnsi="Calibri"/>
        </w:rPr>
      </w:pPr>
      <w:r w:rsidRPr="002F6A1E">
        <w:rPr>
          <w:rFonts w:ascii="Calibri" w:hAnsi="Calibri"/>
        </w:rPr>
        <w:t>I am a God who is everywhere and not in one place. Do you not know that I am everywhere in heaven and on earth? Jeremiah 23:24 (GN)</w:t>
      </w:r>
    </w:p>
    <w:p w14:paraId="6317EAEE" w14:textId="77777777" w:rsidR="002F6A1E" w:rsidRPr="002F6A1E" w:rsidRDefault="002F6A1E" w:rsidP="002F6A1E">
      <w:pPr>
        <w:spacing w:line="276" w:lineRule="auto"/>
        <w:rPr>
          <w:rFonts w:ascii="Calibri" w:hAnsi="Calibri"/>
        </w:rPr>
      </w:pPr>
    </w:p>
    <w:p w14:paraId="279CA04D" w14:textId="4038D29B" w:rsidR="002F6A1E" w:rsidRPr="002F6A1E" w:rsidRDefault="002F6A1E" w:rsidP="002F6A1E">
      <w:pPr>
        <w:spacing w:line="276" w:lineRule="auto"/>
        <w:rPr>
          <w:rFonts w:ascii="Calibri" w:hAnsi="Calibri"/>
        </w:rPr>
      </w:pPr>
      <w:r w:rsidRPr="002F6A1E">
        <w:rPr>
          <w:rFonts w:ascii="Calibri" w:hAnsi="Calibri"/>
        </w:rPr>
        <w:t xml:space="preserve">Where can I go to escape Your Spirit? Where can I flee from Your presence? If I go up to heaven, </w:t>
      </w:r>
      <w:proofErr w:type="gramStart"/>
      <w:r w:rsidRPr="002F6A1E">
        <w:rPr>
          <w:rFonts w:ascii="Calibri" w:hAnsi="Calibri"/>
        </w:rPr>
        <w:t>You</w:t>
      </w:r>
      <w:proofErr w:type="gramEnd"/>
      <w:r w:rsidRPr="002F6A1E">
        <w:rPr>
          <w:rFonts w:ascii="Calibri" w:hAnsi="Calibri"/>
        </w:rPr>
        <w:t xml:space="preserve"> are there; if I make my bed in </w:t>
      </w:r>
      <w:proofErr w:type="spellStart"/>
      <w:r w:rsidRPr="002F6A1E">
        <w:rPr>
          <w:rFonts w:ascii="Calibri" w:hAnsi="Calibri"/>
        </w:rPr>
        <w:t>Sheol</w:t>
      </w:r>
      <w:proofErr w:type="spellEnd"/>
      <w:r w:rsidRPr="002F6A1E">
        <w:rPr>
          <w:rFonts w:ascii="Calibri" w:hAnsi="Calibri"/>
        </w:rPr>
        <w:t>, You are there. Psalm 139:7-8 (CSB)</w:t>
      </w:r>
    </w:p>
    <w:p w14:paraId="3EBE7CC5" w14:textId="77777777" w:rsidR="002F6A1E" w:rsidRPr="002F6A1E" w:rsidRDefault="002F6A1E" w:rsidP="002F6A1E">
      <w:pPr>
        <w:spacing w:line="276" w:lineRule="auto"/>
        <w:rPr>
          <w:rFonts w:ascii="Calibri" w:hAnsi="Calibri"/>
        </w:rPr>
      </w:pPr>
    </w:p>
    <w:p w14:paraId="2CC56064" w14:textId="6EC979E2" w:rsidR="002F6A1E" w:rsidRPr="002F6A1E" w:rsidRDefault="002F6A1E" w:rsidP="002F6A1E">
      <w:pPr>
        <w:spacing w:line="276" w:lineRule="auto"/>
        <w:rPr>
          <w:rFonts w:ascii="Calibri" w:hAnsi="Calibri"/>
        </w:rPr>
      </w:pPr>
      <w:r w:rsidRPr="002F6A1E">
        <w:rPr>
          <w:rFonts w:ascii="Calibri" w:hAnsi="Calibri"/>
        </w:rPr>
        <w:t>For I am persuaded that neither death nor life, nor angels nor rulers, nor things present nor things to come, nor powers, nor height nor depth, nor any other created thing will be able to separate us from the love of God that is in Christ Jesus our Lord. Romans 8:38-39 (CSB)</w:t>
      </w:r>
    </w:p>
    <w:p w14:paraId="2B0FB977" w14:textId="77777777" w:rsidR="002F6A1E" w:rsidRPr="002F6A1E" w:rsidRDefault="002F6A1E" w:rsidP="002F6A1E">
      <w:pPr>
        <w:spacing w:line="276" w:lineRule="auto"/>
        <w:rPr>
          <w:rFonts w:ascii="Calibri" w:hAnsi="Calibri"/>
        </w:rPr>
      </w:pPr>
    </w:p>
    <w:p w14:paraId="154ADB9B" w14:textId="6FA9BF53" w:rsidR="002F6A1E" w:rsidRPr="002F6A1E" w:rsidRDefault="002F6A1E" w:rsidP="002F6A1E">
      <w:pPr>
        <w:spacing w:line="276" w:lineRule="auto"/>
        <w:rPr>
          <w:rFonts w:ascii="Calibri" w:hAnsi="Calibri"/>
        </w:rPr>
      </w:pPr>
      <w:r w:rsidRPr="002F6A1E">
        <w:rPr>
          <w:rFonts w:ascii="Calibri" w:hAnsi="Calibri"/>
        </w:rPr>
        <w:t>If I live at the eastern horizon [or] settle at the western limits, even there Your hand will lead me; Your right hand will hold on to me. Psalm 139:9-10 (CSB)</w:t>
      </w:r>
    </w:p>
    <w:p w14:paraId="73D786D2" w14:textId="77777777" w:rsidR="002F6A1E" w:rsidRPr="002F6A1E" w:rsidRDefault="002F6A1E" w:rsidP="002F6A1E">
      <w:pPr>
        <w:spacing w:line="276" w:lineRule="auto"/>
        <w:rPr>
          <w:rFonts w:ascii="Calibri" w:hAnsi="Calibri"/>
        </w:rPr>
      </w:pPr>
    </w:p>
    <w:p w14:paraId="2E5C2B5D" w14:textId="3739D34A" w:rsidR="002F6A1E" w:rsidRPr="002F6A1E" w:rsidRDefault="002F6A1E" w:rsidP="002F6A1E">
      <w:pPr>
        <w:spacing w:line="276" w:lineRule="auto"/>
        <w:rPr>
          <w:rFonts w:ascii="Calibri" w:hAnsi="Calibri"/>
        </w:rPr>
      </w:pPr>
      <w:r w:rsidRPr="002F6A1E">
        <w:rPr>
          <w:rFonts w:ascii="Calibri" w:hAnsi="Calibri"/>
        </w:rPr>
        <w:t>If I say, “Surely the darkness will hide me, and the light around me will become night” even the darkness is not dark to You. The night shines like the day; darkness and light are alike to You. Psalm 139:11-12 (CSB)</w:t>
      </w:r>
    </w:p>
    <w:p w14:paraId="20F8590B" w14:textId="77777777" w:rsidR="002F6A1E" w:rsidRPr="002F6A1E" w:rsidRDefault="002F6A1E" w:rsidP="002F6A1E">
      <w:pPr>
        <w:spacing w:line="276" w:lineRule="auto"/>
        <w:rPr>
          <w:rFonts w:ascii="Calibri" w:hAnsi="Calibri"/>
        </w:rPr>
      </w:pPr>
    </w:p>
    <w:p w14:paraId="727CAEB2" w14:textId="77777777" w:rsidR="002F6A1E" w:rsidRPr="002F6A1E" w:rsidRDefault="002F6A1E" w:rsidP="002F6A1E">
      <w:pPr>
        <w:spacing w:line="276" w:lineRule="auto"/>
        <w:rPr>
          <w:rFonts w:ascii="Calibri" w:hAnsi="Calibri"/>
          <w:b/>
          <w:bCs/>
        </w:rPr>
      </w:pPr>
      <w:r w:rsidRPr="002F6A1E">
        <w:rPr>
          <w:rFonts w:ascii="Calibri" w:hAnsi="Calibri"/>
          <w:b/>
          <w:bCs/>
        </w:rPr>
        <w:t>God’s Presence…</w:t>
      </w:r>
    </w:p>
    <w:p w14:paraId="3446C93E" w14:textId="726148A0" w:rsidR="002F6A1E" w:rsidRPr="002F6A1E" w:rsidRDefault="002F6A1E" w:rsidP="002F6A1E">
      <w:pPr>
        <w:spacing w:line="276" w:lineRule="auto"/>
        <w:rPr>
          <w:rFonts w:ascii="Calibri" w:hAnsi="Calibri"/>
          <w:b/>
          <w:bCs/>
        </w:rPr>
      </w:pPr>
      <w:r w:rsidRPr="002F6A1E">
        <w:rPr>
          <w:rFonts w:ascii="Calibri" w:hAnsi="Calibri"/>
          <w:b/>
          <w:bCs/>
        </w:rPr>
        <w:t>1. Comforts Me When I’m Afraid</w:t>
      </w:r>
      <w:r w:rsidR="008D1B29">
        <w:rPr>
          <w:rFonts w:ascii="Calibri" w:hAnsi="Calibri"/>
          <w:b/>
          <w:bCs/>
        </w:rPr>
        <w:t>.</w:t>
      </w:r>
    </w:p>
    <w:p w14:paraId="1AA31CA1" w14:textId="77777777" w:rsidR="002F6A1E" w:rsidRPr="002F6A1E" w:rsidRDefault="002F6A1E" w:rsidP="002F6A1E">
      <w:pPr>
        <w:spacing w:line="276" w:lineRule="auto"/>
        <w:rPr>
          <w:rFonts w:ascii="Calibri" w:hAnsi="Calibri"/>
        </w:rPr>
      </w:pPr>
    </w:p>
    <w:p w14:paraId="7E8DFC70" w14:textId="77777777" w:rsidR="002F6A1E" w:rsidRPr="002F6A1E" w:rsidRDefault="002F6A1E" w:rsidP="002F6A1E">
      <w:pPr>
        <w:spacing w:line="276" w:lineRule="auto"/>
        <w:rPr>
          <w:rFonts w:ascii="Calibri" w:hAnsi="Calibri"/>
        </w:rPr>
      </w:pPr>
      <w:r w:rsidRPr="002F6A1E">
        <w:rPr>
          <w:rFonts w:ascii="Calibri" w:hAnsi="Calibri"/>
        </w:rPr>
        <w:t>When you pass through the waters, I will be with you, and the rivers will not overwhelm you. When you walk through the fire, you will not be scorched, and the flame will not burn you. Isaiah 43:2 (CSB)</w:t>
      </w:r>
    </w:p>
    <w:p w14:paraId="281A5E7B" w14:textId="77777777" w:rsidR="002F6A1E" w:rsidRPr="002F6A1E" w:rsidRDefault="002F6A1E" w:rsidP="002F6A1E">
      <w:pPr>
        <w:spacing w:line="276" w:lineRule="auto"/>
        <w:rPr>
          <w:rFonts w:ascii="Calibri" w:hAnsi="Calibri"/>
        </w:rPr>
      </w:pPr>
    </w:p>
    <w:p w14:paraId="16A77006" w14:textId="77777777" w:rsidR="002F6A1E" w:rsidRPr="002F6A1E" w:rsidRDefault="002F6A1E" w:rsidP="002F6A1E">
      <w:pPr>
        <w:spacing w:line="276" w:lineRule="auto"/>
        <w:rPr>
          <w:rFonts w:ascii="Calibri" w:hAnsi="Calibri"/>
        </w:rPr>
      </w:pPr>
      <w:r w:rsidRPr="002F6A1E">
        <w:rPr>
          <w:rFonts w:ascii="Calibri" w:hAnsi="Calibri"/>
        </w:rPr>
        <w:t>I am always aware of the Lord’s presence; he is near, and nothing can shake me. And so I am thankful and glad, and I feel completely secure… Psalm 16:8-9 (GN)</w:t>
      </w:r>
    </w:p>
    <w:p w14:paraId="308159C4" w14:textId="77777777" w:rsidR="002F6A1E" w:rsidRPr="002F6A1E" w:rsidRDefault="002F6A1E" w:rsidP="002F6A1E">
      <w:pPr>
        <w:spacing w:line="276" w:lineRule="auto"/>
        <w:rPr>
          <w:rFonts w:ascii="Calibri" w:hAnsi="Calibri"/>
        </w:rPr>
      </w:pPr>
    </w:p>
    <w:p w14:paraId="6D5D87E5" w14:textId="77777777" w:rsidR="002F6A1E" w:rsidRPr="002F6A1E" w:rsidRDefault="002F6A1E" w:rsidP="002F6A1E">
      <w:pPr>
        <w:spacing w:line="276" w:lineRule="auto"/>
        <w:rPr>
          <w:rFonts w:ascii="Calibri" w:hAnsi="Calibri"/>
          <w:b/>
          <w:bCs/>
        </w:rPr>
      </w:pPr>
      <w:r w:rsidRPr="002F6A1E">
        <w:rPr>
          <w:rFonts w:ascii="Calibri" w:hAnsi="Calibri"/>
          <w:b/>
          <w:bCs/>
        </w:rPr>
        <w:t>God’s Presence…</w:t>
      </w:r>
    </w:p>
    <w:p w14:paraId="38335846" w14:textId="192C233B" w:rsidR="002F6A1E" w:rsidRPr="002F6A1E" w:rsidRDefault="002F6A1E" w:rsidP="002F6A1E">
      <w:pPr>
        <w:spacing w:line="276" w:lineRule="auto"/>
        <w:rPr>
          <w:rFonts w:ascii="Calibri" w:hAnsi="Calibri"/>
          <w:b/>
          <w:bCs/>
        </w:rPr>
      </w:pPr>
      <w:r w:rsidRPr="002F6A1E">
        <w:rPr>
          <w:rFonts w:ascii="Calibri" w:hAnsi="Calibri"/>
          <w:b/>
          <w:bCs/>
        </w:rPr>
        <w:t>2. Helps Me When I’m In Need</w:t>
      </w:r>
      <w:r w:rsidR="008D1B29">
        <w:rPr>
          <w:rFonts w:ascii="Calibri" w:hAnsi="Calibri"/>
          <w:b/>
          <w:bCs/>
        </w:rPr>
        <w:t>.</w:t>
      </w:r>
    </w:p>
    <w:p w14:paraId="24CE477A" w14:textId="77777777" w:rsidR="002F6A1E" w:rsidRPr="002F6A1E" w:rsidRDefault="002F6A1E" w:rsidP="002F6A1E">
      <w:pPr>
        <w:spacing w:line="276" w:lineRule="auto"/>
        <w:rPr>
          <w:rFonts w:ascii="Calibri" w:hAnsi="Calibri"/>
        </w:rPr>
      </w:pPr>
    </w:p>
    <w:p w14:paraId="1898E931" w14:textId="12A68F2C" w:rsidR="002F6A1E" w:rsidRPr="002F6A1E" w:rsidRDefault="002F6A1E" w:rsidP="002F6A1E">
      <w:pPr>
        <w:spacing w:line="276" w:lineRule="auto"/>
        <w:rPr>
          <w:rFonts w:ascii="Calibri" w:hAnsi="Calibri"/>
        </w:rPr>
      </w:pPr>
      <w:r w:rsidRPr="002F6A1E">
        <w:rPr>
          <w:rFonts w:ascii="Calibri" w:hAnsi="Calibri"/>
        </w:rPr>
        <w:t>Keep your life free from the love of money. Be satisfied with what you have, for he himself has said, I will never leave you or abandon you. Therefore, we may boldly say, The Lord is my helper; I will not be afraid. What can man do to me? Hebrews 13:5-6 (CSB)</w:t>
      </w:r>
    </w:p>
    <w:p w14:paraId="3D36B66C" w14:textId="77777777" w:rsidR="002F6A1E" w:rsidRPr="002F6A1E" w:rsidRDefault="002F6A1E" w:rsidP="002F6A1E">
      <w:pPr>
        <w:spacing w:line="276" w:lineRule="auto"/>
        <w:rPr>
          <w:rFonts w:ascii="Calibri" w:hAnsi="Calibri"/>
        </w:rPr>
      </w:pPr>
    </w:p>
    <w:p w14:paraId="77011ADB" w14:textId="77777777" w:rsidR="002F6A1E" w:rsidRPr="002F6A1E" w:rsidRDefault="002F6A1E" w:rsidP="002F6A1E">
      <w:pPr>
        <w:spacing w:line="276" w:lineRule="auto"/>
        <w:rPr>
          <w:rFonts w:ascii="Calibri" w:hAnsi="Calibri"/>
        </w:rPr>
      </w:pPr>
      <w:r w:rsidRPr="002F6A1E">
        <w:rPr>
          <w:rFonts w:ascii="Calibri" w:hAnsi="Calibri"/>
        </w:rPr>
        <w:t>I will not be afraid. What can man do to me? Hebrews 13:5-6 (CSB)</w:t>
      </w:r>
    </w:p>
    <w:p w14:paraId="00704AA9" w14:textId="77777777" w:rsidR="002F6A1E" w:rsidRPr="002F6A1E" w:rsidRDefault="002F6A1E" w:rsidP="002F6A1E">
      <w:pPr>
        <w:spacing w:line="276" w:lineRule="auto"/>
        <w:rPr>
          <w:rFonts w:ascii="Calibri" w:hAnsi="Calibri"/>
        </w:rPr>
      </w:pPr>
    </w:p>
    <w:p w14:paraId="6EECD5B0" w14:textId="56E16043" w:rsidR="002F6A1E" w:rsidRPr="002F6A1E" w:rsidRDefault="002F6A1E" w:rsidP="002F6A1E">
      <w:pPr>
        <w:spacing w:line="276" w:lineRule="auto"/>
        <w:rPr>
          <w:rFonts w:ascii="Calibri" w:hAnsi="Calibri"/>
        </w:rPr>
      </w:pPr>
      <w:r w:rsidRPr="002F6A1E">
        <w:rPr>
          <w:rFonts w:ascii="Calibri" w:hAnsi="Calibri"/>
        </w:rPr>
        <w:t xml:space="preserve">I don’t say this out of need, for I have learned to be content in whatever circumstances I find myself. I know how to make do with little, and I know how to make do with a lot. In </w:t>
      </w:r>
      <w:proofErr w:type="gramStart"/>
      <w:r w:rsidRPr="002F6A1E">
        <w:rPr>
          <w:rFonts w:ascii="Calibri" w:hAnsi="Calibri"/>
        </w:rPr>
        <w:t>any and all</w:t>
      </w:r>
      <w:proofErr w:type="gramEnd"/>
      <w:r w:rsidRPr="002F6A1E">
        <w:rPr>
          <w:rFonts w:ascii="Calibri" w:hAnsi="Calibri"/>
        </w:rPr>
        <w:t xml:space="preserve"> circumstances I have learned the secret of being content—whether well fed or hungry, whether in abundance or in need. I am able to do all things through him who strengthens me. Philippians 4:12-13 (CSB)</w:t>
      </w:r>
    </w:p>
    <w:p w14:paraId="0ECEA5CC" w14:textId="77777777" w:rsidR="002F6A1E" w:rsidRPr="002F6A1E" w:rsidRDefault="002F6A1E" w:rsidP="002F6A1E">
      <w:pPr>
        <w:spacing w:line="276" w:lineRule="auto"/>
        <w:rPr>
          <w:rFonts w:ascii="Calibri" w:hAnsi="Calibri"/>
        </w:rPr>
      </w:pPr>
    </w:p>
    <w:p w14:paraId="28BB2E7F" w14:textId="77777777" w:rsidR="002F6A1E" w:rsidRPr="002F6A1E" w:rsidRDefault="002F6A1E" w:rsidP="002F6A1E">
      <w:pPr>
        <w:spacing w:line="276" w:lineRule="auto"/>
        <w:rPr>
          <w:rFonts w:ascii="Calibri" w:hAnsi="Calibri"/>
          <w:b/>
          <w:bCs/>
        </w:rPr>
      </w:pPr>
      <w:r w:rsidRPr="002F6A1E">
        <w:rPr>
          <w:rFonts w:ascii="Calibri" w:hAnsi="Calibri"/>
          <w:b/>
          <w:bCs/>
        </w:rPr>
        <w:t>God’s Presence…</w:t>
      </w:r>
    </w:p>
    <w:p w14:paraId="2FF37822" w14:textId="73CF4A46" w:rsidR="002F6A1E" w:rsidRPr="002F6A1E" w:rsidRDefault="002F6A1E" w:rsidP="002F6A1E">
      <w:pPr>
        <w:spacing w:line="276" w:lineRule="auto"/>
        <w:rPr>
          <w:rFonts w:ascii="Calibri" w:hAnsi="Calibri"/>
          <w:b/>
          <w:bCs/>
        </w:rPr>
      </w:pPr>
      <w:r w:rsidRPr="002F6A1E">
        <w:rPr>
          <w:rFonts w:ascii="Calibri" w:hAnsi="Calibri"/>
          <w:b/>
          <w:bCs/>
        </w:rPr>
        <w:t>3. Empowers Me When I’m Tempted</w:t>
      </w:r>
      <w:r w:rsidR="008D1B29">
        <w:rPr>
          <w:rFonts w:ascii="Calibri" w:hAnsi="Calibri"/>
          <w:b/>
          <w:bCs/>
        </w:rPr>
        <w:t>.</w:t>
      </w:r>
    </w:p>
    <w:p w14:paraId="2A547A75" w14:textId="77777777" w:rsidR="002F6A1E" w:rsidRPr="002F6A1E" w:rsidRDefault="002F6A1E" w:rsidP="002F6A1E">
      <w:pPr>
        <w:spacing w:line="276" w:lineRule="auto"/>
        <w:rPr>
          <w:rFonts w:ascii="Calibri" w:hAnsi="Calibri"/>
        </w:rPr>
      </w:pPr>
    </w:p>
    <w:p w14:paraId="05EAA6A3" w14:textId="77777777" w:rsidR="002F6A1E" w:rsidRPr="002F6A1E" w:rsidRDefault="002F6A1E" w:rsidP="002F6A1E">
      <w:pPr>
        <w:spacing w:line="276" w:lineRule="auto"/>
        <w:rPr>
          <w:rFonts w:ascii="Calibri" w:hAnsi="Calibri"/>
        </w:rPr>
      </w:pPr>
      <w:r w:rsidRPr="002F6A1E">
        <w:rPr>
          <w:rFonts w:ascii="Calibri" w:hAnsi="Calibri"/>
        </w:rPr>
        <w:t>No temptation has come upon you except what is common to humanity. But God is faithful; he will not allow you to be tempted beyond what you are able, but with the temptation he will also provide the way out so that you may be able to bear it. 1 Corinthians 10:13 (CSB)</w:t>
      </w:r>
    </w:p>
    <w:p w14:paraId="16075D4F" w14:textId="77777777" w:rsidR="002F6A1E" w:rsidRPr="002F6A1E" w:rsidRDefault="002F6A1E" w:rsidP="002F6A1E">
      <w:pPr>
        <w:spacing w:line="276" w:lineRule="auto"/>
        <w:rPr>
          <w:rFonts w:ascii="Calibri" w:hAnsi="Calibri"/>
        </w:rPr>
      </w:pPr>
    </w:p>
    <w:p w14:paraId="33936BFA" w14:textId="77777777" w:rsidR="002F6A1E" w:rsidRPr="002F6A1E" w:rsidRDefault="002F6A1E" w:rsidP="002F6A1E">
      <w:pPr>
        <w:spacing w:line="276" w:lineRule="auto"/>
        <w:rPr>
          <w:rFonts w:ascii="Calibri" w:hAnsi="Calibri"/>
        </w:rPr>
      </w:pPr>
      <w:r w:rsidRPr="002F6A1E">
        <w:rPr>
          <w:rFonts w:ascii="Calibri" w:hAnsi="Calibri"/>
        </w:rPr>
        <w:t>Don’t you know that your body is a temple of the Holy Spirit who is in you, whom you have from God? 1 Corinthians 6:19 (CSB)</w:t>
      </w:r>
    </w:p>
    <w:p w14:paraId="39A22C37" w14:textId="77777777" w:rsidR="002F6A1E" w:rsidRPr="002F6A1E" w:rsidRDefault="002F6A1E" w:rsidP="002F6A1E">
      <w:pPr>
        <w:spacing w:line="276" w:lineRule="auto"/>
        <w:rPr>
          <w:rFonts w:ascii="Calibri" w:hAnsi="Calibri"/>
        </w:rPr>
      </w:pPr>
    </w:p>
    <w:p w14:paraId="1D86FE05" w14:textId="77777777" w:rsidR="002F6A1E" w:rsidRPr="002F6A1E" w:rsidRDefault="002F6A1E" w:rsidP="002F6A1E">
      <w:pPr>
        <w:spacing w:line="276" w:lineRule="auto"/>
        <w:rPr>
          <w:rFonts w:ascii="Calibri" w:hAnsi="Calibri"/>
        </w:rPr>
      </w:pPr>
      <w:r w:rsidRPr="002F6A1E">
        <w:rPr>
          <w:rFonts w:ascii="Calibri" w:hAnsi="Calibri"/>
        </w:rPr>
        <w:t>Nothing in all creation is hidden from God’s sight. Everything is uncovered and laid bare before the eyes of him to whom we must give account. Hebrews 4:13 (NIV)</w:t>
      </w:r>
    </w:p>
    <w:p w14:paraId="5ECBB698" w14:textId="77777777" w:rsidR="002F6A1E" w:rsidRPr="002F6A1E" w:rsidRDefault="002F6A1E" w:rsidP="002F6A1E">
      <w:pPr>
        <w:spacing w:line="276" w:lineRule="auto"/>
        <w:rPr>
          <w:rFonts w:ascii="Calibri" w:hAnsi="Calibri"/>
        </w:rPr>
      </w:pPr>
    </w:p>
    <w:p w14:paraId="4828C893" w14:textId="77777777" w:rsidR="002F6A1E" w:rsidRPr="002F6A1E" w:rsidRDefault="002F6A1E" w:rsidP="002F6A1E">
      <w:pPr>
        <w:spacing w:line="276" w:lineRule="auto"/>
        <w:rPr>
          <w:rFonts w:ascii="Calibri" w:hAnsi="Calibri"/>
          <w:b/>
          <w:bCs/>
        </w:rPr>
      </w:pPr>
      <w:r w:rsidRPr="002F6A1E">
        <w:rPr>
          <w:rFonts w:ascii="Calibri" w:hAnsi="Calibri"/>
          <w:b/>
          <w:bCs/>
        </w:rPr>
        <w:t>God’s Presence…</w:t>
      </w:r>
    </w:p>
    <w:p w14:paraId="5FA383B2" w14:textId="3D25F25A" w:rsidR="002F6A1E" w:rsidRPr="002F6A1E" w:rsidRDefault="002F6A1E" w:rsidP="002F6A1E">
      <w:pPr>
        <w:spacing w:line="276" w:lineRule="auto"/>
        <w:rPr>
          <w:rFonts w:ascii="Calibri" w:hAnsi="Calibri"/>
          <w:b/>
          <w:bCs/>
        </w:rPr>
      </w:pPr>
      <w:r w:rsidRPr="002F6A1E">
        <w:rPr>
          <w:rFonts w:ascii="Calibri" w:hAnsi="Calibri"/>
          <w:b/>
          <w:bCs/>
        </w:rPr>
        <w:t>4. Assures Me When I’m Alone</w:t>
      </w:r>
      <w:r w:rsidR="008D1B29">
        <w:rPr>
          <w:rFonts w:ascii="Calibri" w:hAnsi="Calibri"/>
          <w:b/>
          <w:bCs/>
        </w:rPr>
        <w:t>.</w:t>
      </w:r>
    </w:p>
    <w:p w14:paraId="1F002AC5" w14:textId="77777777" w:rsidR="002F6A1E" w:rsidRPr="002F6A1E" w:rsidRDefault="002F6A1E" w:rsidP="002F6A1E">
      <w:pPr>
        <w:spacing w:line="276" w:lineRule="auto"/>
        <w:rPr>
          <w:rFonts w:ascii="Calibri" w:hAnsi="Calibri"/>
        </w:rPr>
      </w:pPr>
    </w:p>
    <w:p w14:paraId="647578A4" w14:textId="77777777" w:rsidR="002F6A1E" w:rsidRPr="002F6A1E" w:rsidRDefault="002F6A1E" w:rsidP="002F6A1E">
      <w:pPr>
        <w:spacing w:line="276" w:lineRule="auto"/>
        <w:rPr>
          <w:rFonts w:ascii="Calibri" w:hAnsi="Calibri"/>
        </w:rPr>
      </w:pPr>
      <w:r w:rsidRPr="002F6A1E">
        <w:rPr>
          <w:rFonts w:ascii="Calibri" w:hAnsi="Calibri"/>
        </w:rPr>
        <w:t>The Lord is the one who will go before you. He will be with you; he will not leave you or abandon you. Do not be afraid or discouraged.” Deuteronomy 31:8 (CSB)</w:t>
      </w:r>
    </w:p>
    <w:p w14:paraId="09A22ACF" w14:textId="77777777" w:rsidR="002F6A1E" w:rsidRPr="002F6A1E" w:rsidRDefault="002F6A1E" w:rsidP="002F6A1E">
      <w:pPr>
        <w:spacing w:line="276" w:lineRule="auto"/>
        <w:rPr>
          <w:rFonts w:ascii="Calibri" w:hAnsi="Calibri"/>
        </w:rPr>
      </w:pPr>
    </w:p>
    <w:p w14:paraId="2D510B03" w14:textId="77777777" w:rsidR="002F6A1E" w:rsidRPr="002F6A1E" w:rsidRDefault="002F6A1E" w:rsidP="002F6A1E">
      <w:pPr>
        <w:spacing w:line="276" w:lineRule="auto"/>
        <w:rPr>
          <w:rFonts w:ascii="Calibri" w:hAnsi="Calibri"/>
        </w:rPr>
      </w:pPr>
      <w:r w:rsidRPr="002F6A1E">
        <w:rPr>
          <w:rFonts w:ascii="Calibri" w:hAnsi="Calibri"/>
        </w:rPr>
        <w:t>You reveal the path of life to me; in your presence is abundant joy; at your right hand are eternal pleasures. Psalm 16:11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3F526" w14:textId="77777777" w:rsidR="00EF0161" w:rsidRDefault="00EF0161">
      <w:r>
        <w:separator/>
      </w:r>
    </w:p>
  </w:endnote>
  <w:endnote w:type="continuationSeparator" w:id="0">
    <w:p w14:paraId="6532BA8D" w14:textId="77777777" w:rsidR="00EF0161" w:rsidRDefault="00EF0161">
      <w:r>
        <w:continuationSeparator/>
      </w:r>
    </w:p>
  </w:endnote>
  <w:endnote w:type="continuationNotice" w:id="1">
    <w:p w14:paraId="309B874E" w14:textId="77777777" w:rsidR="00EF0161" w:rsidRDefault="00EF0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8995" w14:textId="77777777" w:rsidR="001407A4" w:rsidRDefault="001407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1DAE149" w:rsidR="000D064C" w:rsidRPr="00E001F4" w:rsidRDefault="00A11D21" w:rsidP="00A11D21">
    <w:pPr>
      <w:pStyle w:val="Footer"/>
      <w:rPr>
        <w:rFonts w:ascii="Calibri" w:hAnsi="Calibri"/>
      </w:rPr>
    </w:pPr>
    <w:r>
      <w:rPr>
        <w:rFonts w:ascii="Calibri" w:hAnsi="Calibri"/>
        <w:b/>
        <w:bCs/>
      </w:rPr>
      <w:tab/>
    </w:r>
    <w:proofErr w:type="spellStart"/>
    <w:r w:rsidR="00222084">
      <w:rPr>
        <w:rFonts w:ascii="Calibri" w:hAnsi="Calibri"/>
        <w:b/>
        <w:bCs/>
      </w:rPr>
      <w:t>unCERTAIN</w:t>
    </w:r>
    <w:proofErr w:type="spellEnd"/>
    <w:r w:rsidR="000D064C" w:rsidRPr="00E001F4">
      <w:rPr>
        <w:rFonts w:ascii="Calibri" w:hAnsi="Calibri"/>
        <w:b/>
        <w:bCs/>
      </w:rPr>
      <w:t>—</w:t>
    </w:r>
    <w:r w:rsidR="00222084">
      <w:rPr>
        <w:rFonts w:ascii="Calibri" w:hAnsi="Calibri"/>
        <w:b/>
        <w:bCs/>
      </w:rPr>
      <w:t xml:space="preserve">God </w:t>
    </w:r>
    <w:r w:rsidR="002F6A1E">
      <w:rPr>
        <w:rFonts w:ascii="Calibri" w:hAnsi="Calibri"/>
        <w:b/>
        <w:bCs/>
      </w:rPr>
      <w:t xml:space="preserve">Is Always </w:t>
    </w:r>
    <w:proofErr w:type="gramStart"/>
    <w:r w:rsidR="002F6A1E">
      <w:rPr>
        <w:rFonts w:ascii="Calibri" w:hAnsi="Calibri"/>
        <w:b/>
        <w:bCs/>
      </w:rPr>
      <w:t>With</w:t>
    </w:r>
    <w:proofErr w:type="gramEnd"/>
    <w:r w:rsidR="002F6A1E">
      <w:rPr>
        <w:rFonts w:ascii="Calibri" w:hAnsi="Calibri"/>
        <w:b/>
        <w:bCs/>
      </w:rPr>
      <w:t xml:space="preserve"> Me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A150" w14:textId="77777777" w:rsidR="001407A4" w:rsidRDefault="00140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8FD9" w14:textId="77777777" w:rsidR="00EF0161" w:rsidRDefault="00EF0161">
      <w:r>
        <w:separator/>
      </w:r>
    </w:p>
  </w:footnote>
  <w:footnote w:type="continuationSeparator" w:id="0">
    <w:p w14:paraId="1143195E" w14:textId="77777777" w:rsidR="00EF0161" w:rsidRDefault="00EF0161">
      <w:r>
        <w:continuationSeparator/>
      </w:r>
    </w:p>
  </w:footnote>
  <w:footnote w:type="continuationNotice" w:id="1">
    <w:p w14:paraId="2CC24753" w14:textId="77777777" w:rsidR="00EF0161" w:rsidRDefault="00EF0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5F1C"/>
    <w:rsid w:val="000D6515"/>
    <w:rsid w:val="000E5645"/>
    <w:rsid w:val="000F352B"/>
    <w:rsid w:val="000F3E99"/>
    <w:rsid w:val="000F78CC"/>
    <w:rsid w:val="00100E61"/>
    <w:rsid w:val="00101707"/>
    <w:rsid w:val="00115B54"/>
    <w:rsid w:val="001307E2"/>
    <w:rsid w:val="00134671"/>
    <w:rsid w:val="00135D5D"/>
    <w:rsid w:val="001407A4"/>
    <w:rsid w:val="00144288"/>
    <w:rsid w:val="001461B1"/>
    <w:rsid w:val="001822A0"/>
    <w:rsid w:val="00185CA0"/>
    <w:rsid w:val="001903F1"/>
    <w:rsid w:val="001A2F4C"/>
    <w:rsid w:val="001A3BD3"/>
    <w:rsid w:val="001A4038"/>
    <w:rsid w:val="001C6DAF"/>
    <w:rsid w:val="001E3993"/>
    <w:rsid w:val="001F2E97"/>
    <w:rsid w:val="001F736C"/>
    <w:rsid w:val="00210AC5"/>
    <w:rsid w:val="00222084"/>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2F6A1E"/>
    <w:rsid w:val="00313F0F"/>
    <w:rsid w:val="003259AC"/>
    <w:rsid w:val="00327235"/>
    <w:rsid w:val="003351DD"/>
    <w:rsid w:val="003360D2"/>
    <w:rsid w:val="0034188B"/>
    <w:rsid w:val="00346C31"/>
    <w:rsid w:val="003749C4"/>
    <w:rsid w:val="00386B56"/>
    <w:rsid w:val="00394E73"/>
    <w:rsid w:val="00397EA2"/>
    <w:rsid w:val="003B4BBB"/>
    <w:rsid w:val="003D1798"/>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36E4"/>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1F49"/>
    <w:rsid w:val="006652C7"/>
    <w:rsid w:val="006658CC"/>
    <w:rsid w:val="006666D7"/>
    <w:rsid w:val="00672F9E"/>
    <w:rsid w:val="00676E96"/>
    <w:rsid w:val="00687630"/>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1B29"/>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5A51"/>
    <w:rsid w:val="00BD63AF"/>
    <w:rsid w:val="00BE35BE"/>
    <w:rsid w:val="00BF7F06"/>
    <w:rsid w:val="00C01D01"/>
    <w:rsid w:val="00C133CA"/>
    <w:rsid w:val="00C21AF8"/>
    <w:rsid w:val="00C251B8"/>
    <w:rsid w:val="00C64E5E"/>
    <w:rsid w:val="00C67DA9"/>
    <w:rsid w:val="00C80B1C"/>
    <w:rsid w:val="00C86674"/>
    <w:rsid w:val="00C91BF2"/>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0161"/>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48</TotalTime>
  <Pages>13</Pages>
  <Words>4235</Words>
  <Characters>24140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2023-01-28T21:22:00Z</dcterms:created>
  <dcterms:modified xsi:type="dcterms:W3CDTF">2023-01-31T21:05:00Z</dcterms:modified>
  <cp:category/>
</cp:coreProperties>
</file>